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80764" w14:textId="005A8373" w:rsidR="007D0DA4" w:rsidRPr="007D0DA4" w:rsidRDefault="007D0DA4" w:rsidP="007D0DA4">
      <w:pPr>
        <w:jc w:val="right"/>
        <w:rPr>
          <w:rFonts w:ascii="Arial" w:hAnsi="Arial" w:cs="Arial"/>
          <w:sz w:val="20"/>
          <w:szCs w:val="20"/>
        </w:rPr>
      </w:pPr>
      <w:r w:rsidRPr="007D0DA4">
        <w:rPr>
          <w:rFonts w:ascii="Arial" w:hAnsi="Arial" w:cs="Arial"/>
          <w:sz w:val="20"/>
          <w:szCs w:val="20"/>
        </w:rPr>
        <w:t xml:space="preserve">Załącznik nr </w:t>
      </w:r>
      <w:r w:rsidR="00EE633A">
        <w:rPr>
          <w:rFonts w:ascii="Arial" w:hAnsi="Arial" w:cs="Arial"/>
          <w:sz w:val="20"/>
          <w:szCs w:val="20"/>
        </w:rPr>
        <w:t>5</w:t>
      </w:r>
      <w:r w:rsidRPr="007D0DA4">
        <w:rPr>
          <w:rFonts w:ascii="Arial" w:hAnsi="Arial" w:cs="Arial"/>
          <w:sz w:val="20"/>
          <w:szCs w:val="20"/>
        </w:rPr>
        <w:t xml:space="preserve"> do SWZ - Oświadczenie </w:t>
      </w:r>
    </w:p>
    <w:p w14:paraId="3DA88B72" w14:textId="77777777" w:rsidR="00C6467C" w:rsidRPr="000B43E6" w:rsidRDefault="00C6467C" w:rsidP="00C6467C">
      <w:pPr>
        <w:spacing w:line="276" w:lineRule="auto"/>
        <w:contextualSpacing/>
        <w:rPr>
          <w:rFonts w:ascii="Arial" w:hAnsi="Arial" w:cs="Arial"/>
          <w:b/>
          <w:color w:val="000000"/>
          <w:sz w:val="20"/>
          <w:szCs w:val="20"/>
        </w:rPr>
      </w:pPr>
    </w:p>
    <w:p w14:paraId="3DF4597A" w14:textId="6974A94B" w:rsidR="007415F8" w:rsidRPr="005F3A8B" w:rsidRDefault="007415F8" w:rsidP="007415F8">
      <w:pPr>
        <w:tabs>
          <w:tab w:val="center" w:pos="4536"/>
          <w:tab w:val="right" w:pos="9072"/>
        </w:tabs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Oznaczenie sprawy: </w:t>
      </w:r>
      <w:r w:rsidRPr="005F3A8B">
        <w:rPr>
          <w:rFonts w:ascii="Arial" w:hAnsi="Arial" w:cs="Arial"/>
          <w:caps/>
          <w:sz w:val="20"/>
          <w:szCs w:val="20"/>
        </w:rPr>
        <w:t>ZPF.I.271.</w:t>
      </w:r>
      <w:r w:rsidR="001E16E0">
        <w:rPr>
          <w:rFonts w:ascii="Arial" w:hAnsi="Arial" w:cs="Arial"/>
          <w:caps/>
          <w:sz w:val="20"/>
          <w:szCs w:val="20"/>
        </w:rPr>
        <w:t>1</w:t>
      </w:r>
      <w:r w:rsidR="00EF64C3">
        <w:rPr>
          <w:rFonts w:ascii="Arial" w:hAnsi="Arial" w:cs="Arial"/>
          <w:caps/>
          <w:sz w:val="20"/>
          <w:szCs w:val="20"/>
        </w:rPr>
        <w:t>3</w:t>
      </w:r>
      <w:r w:rsidRPr="005F3A8B">
        <w:rPr>
          <w:rFonts w:ascii="Arial" w:hAnsi="Arial" w:cs="Arial"/>
          <w:caps/>
          <w:sz w:val="20"/>
          <w:szCs w:val="20"/>
        </w:rPr>
        <w:t>.202</w:t>
      </w:r>
      <w:r w:rsidR="00045055">
        <w:rPr>
          <w:rFonts w:ascii="Arial" w:hAnsi="Arial" w:cs="Arial"/>
          <w:caps/>
          <w:sz w:val="20"/>
          <w:szCs w:val="20"/>
        </w:rPr>
        <w:t>5</w:t>
      </w:r>
    </w:p>
    <w:p w14:paraId="62D5B4C2" w14:textId="77777777" w:rsidR="00A061A9" w:rsidRDefault="00A061A9" w:rsidP="008325B2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14:paraId="05FA741A" w14:textId="77777777" w:rsidR="008325B2" w:rsidRPr="000B43E6" w:rsidRDefault="008325B2" w:rsidP="008325B2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0B43E6">
        <w:rPr>
          <w:rFonts w:ascii="Arial" w:hAnsi="Arial" w:cs="Arial"/>
          <w:b/>
          <w:u w:val="single"/>
        </w:rPr>
        <w:t xml:space="preserve">OŚWIADCZENIE WYKONAWCÓW </w:t>
      </w:r>
    </w:p>
    <w:p w14:paraId="7444BB32" w14:textId="77777777" w:rsidR="008325B2" w:rsidRPr="000B43E6" w:rsidRDefault="008325B2" w:rsidP="008325B2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0B43E6">
        <w:rPr>
          <w:rFonts w:ascii="Arial" w:hAnsi="Arial" w:cs="Arial"/>
          <w:b/>
          <w:u w:val="single"/>
        </w:rPr>
        <w:t>WSPÓL</w:t>
      </w:r>
      <w:r w:rsidR="00C24A07" w:rsidRPr="000B43E6">
        <w:rPr>
          <w:rFonts w:ascii="Arial" w:hAnsi="Arial" w:cs="Arial"/>
          <w:b/>
          <w:u w:val="single"/>
        </w:rPr>
        <w:t>NIE UBIEGAJĄCYCH SIĘ O UDZIELEN</w:t>
      </w:r>
      <w:r w:rsidRPr="000B43E6">
        <w:rPr>
          <w:rFonts w:ascii="Arial" w:hAnsi="Arial" w:cs="Arial"/>
          <w:b/>
          <w:u w:val="single"/>
        </w:rPr>
        <w:t>IE ZAMÓWIENIA*</w:t>
      </w:r>
    </w:p>
    <w:p w14:paraId="0BCE5E62" w14:textId="77777777" w:rsidR="008325B2" w:rsidRPr="000B43E6" w:rsidRDefault="008325B2" w:rsidP="008325B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Prawo zamówień publicznych (Dz. U. z 2019 r., poz. 2019 z późn. zm.) </w:t>
      </w:r>
    </w:p>
    <w:p w14:paraId="07079AC4" w14:textId="77777777" w:rsidR="00C6467C" w:rsidRPr="000B43E6" w:rsidRDefault="00C6467C" w:rsidP="00C6467C">
      <w:pPr>
        <w:spacing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DC88FC6" w14:textId="77777777" w:rsidR="00A66FC6" w:rsidRPr="000B43E6" w:rsidRDefault="00A66FC6" w:rsidP="00A66FC6">
      <w:pPr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Wykonawca – Lider konsorcjum: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7"/>
        <w:gridCol w:w="4528"/>
      </w:tblGrid>
      <w:tr w:rsidR="002516A6" w:rsidRPr="002E5BB4" w14:paraId="03192BE5" w14:textId="77777777" w:rsidTr="00EA3A9C">
        <w:trPr>
          <w:trHeight w:val="444"/>
        </w:trPr>
        <w:tc>
          <w:tcPr>
            <w:tcW w:w="4537" w:type="dxa"/>
            <w:vAlign w:val="center"/>
          </w:tcPr>
          <w:p w14:paraId="466EA225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vAlign w:val="center"/>
          </w:tcPr>
          <w:p w14:paraId="1D4F37B7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6A6" w:rsidRPr="002E5BB4" w14:paraId="20080F37" w14:textId="77777777" w:rsidTr="00EA3A9C">
        <w:trPr>
          <w:trHeight w:val="422"/>
        </w:trPr>
        <w:tc>
          <w:tcPr>
            <w:tcW w:w="4537" w:type="dxa"/>
            <w:vAlign w:val="center"/>
          </w:tcPr>
          <w:p w14:paraId="77B59D72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vAlign w:val="center"/>
          </w:tcPr>
          <w:p w14:paraId="0D661388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6A6" w:rsidRPr="002E5BB4" w14:paraId="7D59E359" w14:textId="77777777" w:rsidTr="00EA3A9C">
        <w:trPr>
          <w:trHeight w:val="411"/>
        </w:trPr>
        <w:tc>
          <w:tcPr>
            <w:tcW w:w="4537" w:type="dxa"/>
            <w:vAlign w:val="center"/>
          </w:tcPr>
          <w:p w14:paraId="12A2B0A1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vAlign w:val="center"/>
          </w:tcPr>
          <w:p w14:paraId="065EC936" w14:textId="77777777" w:rsidR="002516A6" w:rsidRPr="002E5BB4" w:rsidRDefault="002516A6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74CFA7" w14:textId="77777777" w:rsidR="00A66FC6" w:rsidRPr="000B43E6" w:rsidRDefault="00A66FC6" w:rsidP="00A66FC6">
      <w:pPr>
        <w:ind w:right="141"/>
        <w:rPr>
          <w:rFonts w:ascii="Arial" w:hAnsi="Arial" w:cs="Arial"/>
          <w:i/>
          <w:sz w:val="16"/>
          <w:szCs w:val="16"/>
        </w:rPr>
      </w:pPr>
    </w:p>
    <w:p w14:paraId="314F01E6" w14:textId="77777777" w:rsidR="00A66FC6" w:rsidRPr="000B43E6" w:rsidRDefault="00A66FC6" w:rsidP="00A66FC6">
      <w:pPr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Wykonawca – członek konsorcjum: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7"/>
        <w:gridCol w:w="4528"/>
      </w:tblGrid>
      <w:tr w:rsidR="00332159" w:rsidRPr="002E5BB4" w14:paraId="7860A26C" w14:textId="77777777" w:rsidTr="00EA3A9C">
        <w:trPr>
          <w:trHeight w:val="444"/>
        </w:trPr>
        <w:tc>
          <w:tcPr>
            <w:tcW w:w="4537" w:type="dxa"/>
            <w:vAlign w:val="center"/>
          </w:tcPr>
          <w:p w14:paraId="0C1103F0" w14:textId="77777777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vAlign w:val="center"/>
          </w:tcPr>
          <w:p w14:paraId="03D0B29B" w14:textId="77777777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159" w:rsidRPr="002E5BB4" w14:paraId="01A4B753" w14:textId="77777777" w:rsidTr="00EA3A9C">
        <w:trPr>
          <w:trHeight w:val="422"/>
        </w:trPr>
        <w:tc>
          <w:tcPr>
            <w:tcW w:w="4537" w:type="dxa"/>
            <w:vAlign w:val="center"/>
          </w:tcPr>
          <w:p w14:paraId="2E43F954" w14:textId="77777777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vAlign w:val="center"/>
          </w:tcPr>
          <w:p w14:paraId="00C0DB2B" w14:textId="77777777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159" w:rsidRPr="002E5BB4" w14:paraId="72844DDF" w14:textId="77777777" w:rsidTr="00EA3A9C">
        <w:trPr>
          <w:trHeight w:val="422"/>
        </w:trPr>
        <w:tc>
          <w:tcPr>
            <w:tcW w:w="4537" w:type="dxa"/>
            <w:vAlign w:val="center"/>
          </w:tcPr>
          <w:p w14:paraId="41D359DE" w14:textId="57357D56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vAlign w:val="center"/>
          </w:tcPr>
          <w:p w14:paraId="642B7715" w14:textId="77777777" w:rsidR="00332159" w:rsidRPr="002E5BB4" w:rsidRDefault="00332159" w:rsidP="00EA3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56D61D" w14:textId="76D2AC3B" w:rsidR="00C6467C" w:rsidRPr="000B43E6" w:rsidRDefault="00332159" w:rsidP="00C6467C">
      <w:pPr>
        <w:spacing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C6467C" w:rsidRPr="000B43E6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64611157" w14:textId="77777777" w:rsidR="006135B9" w:rsidRPr="006135B9" w:rsidRDefault="006135B9" w:rsidP="006135B9">
      <w:pPr>
        <w:spacing w:line="276" w:lineRule="auto"/>
        <w:contextualSpacing/>
        <w:rPr>
          <w:rFonts w:ascii="Arial" w:hAnsi="Arial" w:cs="Arial"/>
          <w:bCs/>
          <w:kern w:val="32"/>
        </w:rPr>
      </w:pP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>GMINA ŻURAWICA</w:t>
      </w:r>
    </w:p>
    <w:p w14:paraId="7AE32BB7" w14:textId="77777777" w:rsidR="006135B9" w:rsidRPr="006135B9" w:rsidRDefault="006135B9" w:rsidP="006135B9">
      <w:pPr>
        <w:spacing w:line="276" w:lineRule="auto"/>
        <w:contextualSpacing/>
        <w:rPr>
          <w:rFonts w:ascii="Arial" w:hAnsi="Arial" w:cs="Arial"/>
          <w:bCs/>
          <w:kern w:val="32"/>
        </w:rPr>
      </w:pP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  <w:t>ul. Ojca Św. Jana Pawła II 1</w:t>
      </w:r>
    </w:p>
    <w:p w14:paraId="78110802" w14:textId="77777777" w:rsidR="00C6467C" w:rsidRPr="000B43E6" w:rsidRDefault="006135B9" w:rsidP="006135B9">
      <w:p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</w:r>
      <w:r w:rsidRPr="006135B9">
        <w:rPr>
          <w:rFonts w:ascii="Arial" w:hAnsi="Arial" w:cs="Arial"/>
          <w:bCs/>
          <w:kern w:val="32"/>
        </w:rPr>
        <w:tab/>
        <w:t>37-710 Żurawica</w:t>
      </w:r>
    </w:p>
    <w:p w14:paraId="406D30BC" w14:textId="77777777" w:rsidR="00C6467C" w:rsidRPr="000B43E6" w:rsidRDefault="00C6467C" w:rsidP="008325B2">
      <w:p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0B959C1E" w14:textId="2EE21F18" w:rsidR="007D2BBE" w:rsidRDefault="00C6467C" w:rsidP="007D2BBE">
      <w:pPr>
        <w:pStyle w:val="pkt"/>
        <w:spacing w:line="360" w:lineRule="auto"/>
        <w:ind w:left="0" w:firstLine="0"/>
        <w:rPr>
          <w:rFonts w:ascii="Arial" w:hAnsi="Arial" w:cs="Arial"/>
          <w:b/>
          <w:bCs/>
          <w:color w:val="000000"/>
          <w:sz w:val="20"/>
        </w:rPr>
      </w:pPr>
      <w:r w:rsidRPr="000B43E6">
        <w:rPr>
          <w:rFonts w:ascii="Arial" w:hAnsi="Arial" w:cs="Arial"/>
          <w:sz w:val="20"/>
        </w:rPr>
        <w:t>Na potrzeby postępowania o udzielenie zamówienia pn.:</w:t>
      </w:r>
      <w:r w:rsidRPr="000B43E6">
        <w:rPr>
          <w:rFonts w:ascii="Arial" w:hAnsi="Arial" w:cs="Arial"/>
          <w:b/>
          <w:color w:val="000000"/>
          <w:sz w:val="20"/>
        </w:rPr>
        <w:t xml:space="preserve"> </w:t>
      </w:r>
      <w:r w:rsidR="00886500" w:rsidRPr="00886500">
        <w:rPr>
          <w:rFonts w:ascii="Arial" w:hAnsi="Arial" w:cs="Arial"/>
          <w:b/>
          <w:bCs/>
          <w:color w:val="000000"/>
          <w:sz w:val="20"/>
        </w:rPr>
        <w:t>„</w:t>
      </w:r>
      <w:r w:rsidR="001E16E0" w:rsidRPr="001E16E0">
        <w:rPr>
          <w:rFonts w:ascii="Arial" w:hAnsi="Arial" w:cs="Arial"/>
          <w:b/>
          <w:bCs/>
          <w:color w:val="000000"/>
          <w:sz w:val="20"/>
        </w:rPr>
        <w:t>Mój potencjał - Moja przyszłość. Rozwój edukacji w Gminie Żurawica ”Dostawa pomocy dydaktycznych do pracowni biologiczno-chemicznych</w:t>
      </w:r>
      <w:r w:rsidR="00886500" w:rsidRPr="00886500">
        <w:rPr>
          <w:rFonts w:ascii="Arial" w:hAnsi="Arial" w:cs="Arial"/>
          <w:b/>
          <w:bCs/>
          <w:color w:val="000000"/>
          <w:sz w:val="20"/>
        </w:rPr>
        <w:t>”</w:t>
      </w:r>
      <w:bookmarkStart w:id="0" w:name="_GoBack"/>
      <w:bookmarkEnd w:id="0"/>
    </w:p>
    <w:p w14:paraId="37F36773" w14:textId="740842D8" w:rsidR="00C6467C" w:rsidRPr="00AA065C" w:rsidRDefault="00C6467C" w:rsidP="001E16E0">
      <w:pPr>
        <w:pStyle w:val="pkt"/>
        <w:spacing w:line="360" w:lineRule="auto"/>
        <w:ind w:left="0" w:firstLine="0"/>
        <w:rPr>
          <w:rFonts w:ascii="Arial" w:hAnsi="Arial" w:cs="Arial"/>
          <w:b/>
          <w:bCs/>
          <w:color w:val="000000"/>
          <w:sz w:val="20"/>
        </w:rPr>
      </w:pPr>
      <w:r w:rsidRPr="000B43E6">
        <w:rPr>
          <w:rFonts w:ascii="Arial" w:hAnsi="Arial" w:cs="Arial"/>
          <w:sz w:val="20"/>
        </w:rPr>
        <w:t xml:space="preserve">prowadzonego przez </w:t>
      </w:r>
      <w:r w:rsidR="00135F2D">
        <w:rPr>
          <w:rFonts w:ascii="Arial" w:hAnsi="Arial" w:cs="Arial"/>
          <w:b/>
          <w:color w:val="000000"/>
          <w:sz w:val="20"/>
        </w:rPr>
        <w:t>Gminę Żurawica</w:t>
      </w:r>
      <w:r w:rsidRPr="000B43E6">
        <w:rPr>
          <w:rFonts w:ascii="Arial" w:hAnsi="Arial" w:cs="Arial"/>
          <w:i/>
          <w:sz w:val="20"/>
        </w:rPr>
        <w:t xml:space="preserve">, </w:t>
      </w:r>
      <w:r w:rsidRPr="000B43E6">
        <w:rPr>
          <w:rFonts w:ascii="Arial" w:hAnsi="Arial" w:cs="Arial"/>
          <w:sz w:val="20"/>
        </w:rPr>
        <w:t xml:space="preserve">jako Wykonawcy ubiegający się wspólnie o udzielnie zamówienia zgodnie </w:t>
      </w:r>
      <w:r w:rsidR="00A66FC6" w:rsidRPr="000B43E6">
        <w:rPr>
          <w:rFonts w:ascii="Arial" w:hAnsi="Arial" w:cs="Arial"/>
          <w:sz w:val="20"/>
        </w:rPr>
        <w:t xml:space="preserve">z art. 117 </w:t>
      </w:r>
      <w:proofErr w:type="spellStart"/>
      <w:r w:rsidR="00A66FC6" w:rsidRPr="000B43E6">
        <w:rPr>
          <w:rFonts w:ascii="Arial" w:hAnsi="Arial" w:cs="Arial"/>
          <w:sz w:val="20"/>
        </w:rPr>
        <w:t>Pzp</w:t>
      </w:r>
      <w:proofErr w:type="spellEnd"/>
      <w:r w:rsidR="00A66FC6" w:rsidRPr="000B43E6">
        <w:rPr>
          <w:rFonts w:ascii="Arial" w:hAnsi="Arial" w:cs="Arial"/>
          <w:sz w:val="20"/>
        </w:rPr>
        <w:t xml:space="preserve"> oświadczamy, że dokonaliśmy następującego podziału </w:t>
      </w:r>
      <w:r w:rsidR="00110D0D">
        <w:rPr>
          <w:rFonts w:ascii="Arial" w:hAnsi="Arial" w:cs="Arial"/>
          <w:sz w:val="20"/>
        </w:rPr>
        <w:t>robót</w:t>
      </w:r>
      <w:r w:rsidR="00A66FC6" w:rsidRPr="000B43E6">
        <w:rPr>
          <w:rFonts w:ascii="Arial" w:hAnsi="Arial" w:cs="Arial"/>
          <w:sz w:val="20"/>
        </w:rPr>
        <w:t xml:space="preserve"> objętych przedmiotem postępowania:</w:t>
      </w:r>
    </w:p>
    <w:p w14:paraId="676812C8" w14:textId="77777777" w:rsidR="00A66FC6" w:rsidRPr="000B43E6" w:rsidRDefault="00A66FC6" w:rsidP="00A66FC6">
      <w:pPr>
        <w:rPr>
          <w:rFonts w:ascii="Arial" w:hAnsi="Arial" w:cs="Arial"/>
        </w:rPr>
      </w:pPr>
      <w:bookmarkStart w:id="1" w:name="_Hlk63081021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6"/>
        <w:gridCol w:w="2908"/>
        <w:gridCol w:w="5643"/>
      </w:tblGrid>
      <w:tr w:rsidR="00A66FC6" w:rsidRPr="000B43E6" w14:paraId="7AE1E363" w14:textId="77777777" w:rsidTr="00F95A9B">
        <w:tc>
          <w:tcPr>
            <w:tcW w:w="516" w:type="dxa"/>
          </w:tcPr>
          <w:p w14:paraId="1EA57A8B" w14:textId="77777777" w:rsidR="00A66FC6" w:rsidRPr="000B43E6" w:rsidRDefault="00A66FC6" w:rsidP="00F95A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3E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08" w:type="dxa"/>
          </w:tcPr>
          <w:p w14:paraId="4D5AF1F3" w14:textId="77777777" w:rsidR="00A66FC6" w:rsidRPr="000B43E6" w:rsidRDefault="00A66FC6" w:rsidP="00F95A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3E6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5643" w:type="dxa"/>
          </w:tcPr>
          <w:p w14:paraId="3500CDBF" w14:textId="0A18785E" w:rsidR="00A66FC6" w:rsidRPr="000B43E6" w:rsidRDefault="00A66FC6" w:rsidP="00110D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3E6">
              <w:rPr>
                <w:rFonts w:ascii="Arial" w:hAnsi="Arial" w:cs="Arial"/>
                <w:b/>
                <w:sz w:val="20"/>
                <w:szCs w:val="20"/>
              </w:rPr>
              <w:t xml:space="preserve">Zakres </w:t>
            </w:r>
            <w:r w:rsidR="00110D0D">
              <w:rPr>
                <w:rFonts w:ascii="Arial" w:hAnsi="Arial" w:cs="Arial"/>
                <w:b/>
                <w:sz w:val="20"/>
                <w:szCs w:val="20"/>
              </w:rPr>
              <w:t>robót</w:t>
            </w:r>
          </w:p>
        </w:tc>
      </w:tr>
      <w:tr w:rsidR="00A66FC6" w:rsidRPr="000B43E6" w14:paraId="0F19D2FE" w14:textId="77777777" w:rsidTr="00F95A9B">
        <w:trPr>
          <w:trHeight w:val="516"/>
        </w:trPr>
        <w:tc>
          <w:tcPr>
            <w:tcW w:w="516" w:type="dxa"/>
            <w:vAlign w:val="center"/>
          </w:tcPr>
          <w:p w14:paraId="46DD4659" w14:textId="77777777" w:rsidR="00A66FC6" w:rsidRPr="000B43E6" w:rsidRDefault="00A66FC6" w:rsidP="00F95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3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</w:tcPr>
          <w:p w14:paraId="31E0A810" w14:textId="77777777" w:rsidR="00A66FC6" w:rsidRPr="000B43E6" w:rsidRDefault="00A66FC6" w:rsidP="00F95A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3" w:type="dxa"/>
          </w:tcPr>
          <w:p w14:paraId="129C3E97" w14:textId="77777777" w:rsidR="00A66FC6" w:rsidRPr="000B43E6" w:rsidRDefault="00A66FC6" w:rsidP="00F95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FC6" w:rsidRPr="000B43E6" w14:paraId="3ED82ECD" w14:textId="77777777" w:rsidTr="00F95A9B">
        <w:trPr>
          <w:trHeight w:val="552"/>
        </w:trPr>
        <w:tc>
          <w:tcPr>
            <w:tcW w:w="516" w:type="dxa"/>
            <w:vAlign w:val="center"/>
          </w:tcPr>
          <w:p w14:paraId="6CC00D39" w14:textId="77777777" w:rsidR="00A66FC6" w:rsidRPr="000B43E6" w:rsidRDefault="00A66FC6" w:rsidP="00F95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3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</w:tcPr>
          <w:p w14:paraId="1EC83154" w14:textId="77777777" w:rsidR="00A66FC6" w:rsidRPr="000B43E6" w:rsidRDefault="00A66FC6" w:rsidP="00F95A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3" w:type="dxa"/>
          </w:tcPr>
          <w:p w14:paraId="01193378" w14:textId="77777777" w:rsidR="00A66FC6" w:rsidRPr="000B43E6" w:rsidRDefault="00A66FC6" w:rsidP="00F95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884EC3" w14:textId="77777777" w:rsidR="00C6467C" w:rsidRPr="000B43E6" w:rsidRDefault="00C6467C" w:rsidP="00C6467C">
      <w:pPr>
        <w:tabs>
          <w:tab w:val="right" w:pos="9638"/>
        </w:tabs>
        <w:spacing w:line="276" w:lineRule="auto"/>
        <w:contextualSpacing/>
        <w:jc w:val="center"/>
        <w:rPr>
          <w:rFonts w:ascii="Arial" w:hAnsi="Arial" w:cs="Arial"/>
          <w:i/>
          <w:sz w:val="16"/>
          <w:szCs w:val="16"/>
        </w:rPr>
      </w:pPr>
      <w:r w:rsidRPr="000B43E6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694E6EC2" w14:textId="77777777" w:rsidR="00D85CFF" w:rsidRDefault="00D85CFF" w:rsidP="00A66FC6">
      <w:pPr>
        <w:rPr>
          <w:rFonts w:ascii="Arial" w:hAnsi="Arial" w:cs="Arial"/>
          <w:sz w:val="20"/>
          <w:szCs w:val="20"/>
        </w:rPr>
      </w:pPr>
    </w:p>
    <w:p w14:paraId="4CFD5FDF" w14:textId="77777777" w:rsidR="00A66FC6" w:rsidRPr="000B43E6" w:rsidRDefault="00A66FC6" w:rsidP="00A66FC6">
      <w:pPr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..............................., dn. ...................................</w:t>
      </w:r>
    </w:p>
    <w:p w14:paraId="2F53D0C5" w14:textId="77777777" w:rsidR="00A66FC6" w:rsidRPr="000B43E6" w:rsidRDefault="00A66FC6" w:rsidP="00C6467C">
      <w:pPr>
        <w:spacing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6FC35E9" w14:textId="1570994A" w:rsidR="00134063" w:rsidRPr="00886500" w:rsidRDefault="00C6467C" w:rsidP="00886500">
      <w:pPr>
        <w:spacing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0B43E6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0E9068CF" w14:textId="77777777" w:rsidR="00C6467C" w:rsidRPr="000B43E6" w:rsidRDefault="00C6467C" w:rsidP="00A46CA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0AC5A028" w14:textId="77777777" w:rsidR="00AA065C" w:rsidRDefault="00F95A9B" w:rsidP="00AA065C">
      <w:pPr>
        <w:ind w:left="4254" w:hanging="3714"/>
        <w:rPr>
          <w:rFonts w:ascii="Arial" w:hAnsi="Arial" w:cs="Arial"/>
          <w:color w:val="FF0000"/>
          <w:sz w:val="10"/>
          <w:szCs w:val="10"/>
        </w:rPr>
      </w:pPr>
      <w:r w:rsidRPr="00AA065C">
        <w:rPr>
          <w:rFonts w:ascii="Arial" w:hAnsi="Arial" w:cs="Arial"/>
          <w:color w:val="FF0000"/>
          <w:sz w:val="10"/>
          <w:szCs w:val="10"/>
        </w:rPr>
        <w:t>dokument należy opatrzyć kwalifikowanym podpisem</w:t>
      </w:r>
    </w:p>
    <w:p w14:paraId="1CF50DD7" w14:textId="7516A25C" w:rsidR="00C6467C" w:rsidRPr="00C7174E" w:rsidRDefault="00F95A9B" w:rsidP="00C7174E">
      <w:pPr>
        <w:ind w:left="4254" w:hanging="3714"/>
        <w:rPr>
          <w:rFonts w:ascii="Arial" w:hAnsi="Arial" w:cs="Arial"/>
          <w:sz w:val="10"/>
          <w:szCs w:val="10"/>
        </w:rPr>
      </w:pPr>
      <w:r w:rsidRPr="00AA065C">
        <w:rPr>
          <w:rFonts w:ascii="Arial" w:hAnsi="Arial" w:cs="Arial"/>
          <w:color w:val="FF0000"/>
          <w:sz w:val="10"/>
          <w:szCs w:val="10"/>
        </w:rPr>
        <w:t>elektronicznym albo podpisem zaufanym albo podpisem osobistym</w:t>
      </w:r>
    </w:p>
    <w:sectPr w:rsidR="00C6467C" w:rsidRPr="00C7174E" w:rsidSect="001B0BDF">
      <w:headerReference w:type="default" r:id="rId8"/>
      <w:footerReference w:type="default" r:id="rId9"/>
      <w:headerReference w:type="first" r:id="rId10"/>
      <w:pgSz w:w="11906" w:h="16838"/>
      <w:pgMar w:top="1418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B0AD7" w16cex:dateUtc="2021-09-14T09:49:00Z"/>
  <w16cex:commentExtensible w16cex:durableId="24EAFDD4" w16cex:dateUtc="2021-09-14T08:54:00Z"/>
  <w16cex:commentExtensible w16cex:durableId="24EAFE3A" w16cex:dateUtc="2021-09-14T08:55:00Z"/>
  <w16cex:commentExtensible w16cex:durableId="24EAFE16" w16cex:dateUtc="2021-09-14T08:55:00Z"/>
  <w16cex:commentExtensible w16cex:durableId="24EB0624" w16cex:dateUtc="2021-09-14T09:29:00Z"/>
  <w16cex:commentExtensible w16cex:durableId="24EB0813" w16cex:dateUtc="2021-09-14T09:37:00Z"/>
  <w16cex:commentExtensible w16cex:durableId="24EB201E" w16cex:dateUtc="2021-09-14T11:20:00Z"/>
  <w16cex:commentExtensible w16cex:durableId="24EB098E" w16cex:dateUtc="2021-09-14T09:44:00Z"/>
  <w16cex:commentExtensible w16cex:durableId="24EB0A7E" w16cex:dateUtc="2021-09-14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435178" w16cid:durableId="24EB0AD7"/>
  <w16cid:commentId w16cid:paraId="31A68019" w16cid:durableId="24EAFDD4"/>
  <w16cid:commentId w16cid:paraId="7ABBD4F9" w16cid:durableId="24EAFE3A"/>
  <w16cid:commentId w16cid:paraId="7B3F06A4" w16cid:durableId="24EAFE16"/>
  <w16cid:commentId w16cid:paraId="6265A2DA" w16cid:durableId="24EDA97D"/>
  <w16cid:commentId w16cid:paraId="4E3E9251" w16cid:durableId="24EB0624"/>
  <w16cid:commentId w16cid:paraId="757034BB" w16cid:durableId="24EB0813"/>
  <w16cid:commentId w16cid:paraId="36EB7C06" w16cid:durableId="24EB201E"/>
  <w16cid:commentId w16cid:paraId="7132F155" w16cid:durableId="24EDA981"/>
  <w16cid:commentId w16cid:paraId="0674A52A" w16cid:durableId="24EDA982"/>
  <w16cid:commentId w16cid:paraId="0376EAD3" w16cid:durableId="24EB098E"/>
  <w16cid:commentId w16cid:paraId="33096DEA" w16cid:durableId="24EB0A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4C79C" w14:textId="77777777" w:rsidR="007B230E" w:rsidRDefault="007B230E">
      <w:r>
        <w:separator/>
      </w:r>
    </w:p>
  </w:endnote>
  <w:endnote w:type="continuationSeparator" w:id="0">
    <w:p w14:paraId="1EC26F50" w14:textId="77777777" w:rsidR="007B230E" w:rsidRDefault="007B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D8770" w14:textId="79433F84" w:rsidR="00BF2EF2" w:rsidRPr="00E17374" w:rsidRDefault="00E17374" w:rsidP="00E17374">
    <w:pPr>
      <w:numPr>
        <w:ilvl w:val="0"/>
        <w:numId w:val="57"/>
      </w:numPr>
      <w:rPr>
        <w:rFonts w:ascii="Arial" w:hAnsi="Arial" w:cs="Arial"/>
        <w:sz w:val="18"/>
        <w:szCs w:val="18"/>
      </w:rPr>
    </w:pPr>
    <w:r w:rsidRPr="00E17374">
      <w:rPr>
        <w:rFonts w:ascii="Arial" w:hAnsi="Arial" w:cs="Arial"/>
        <w:sz w:val="18"/>
        <w:szCs w:val="18"/>
      </w:rPr>
      <w:t>Należy odpowiednio zaznaczyć</w:t>
    </w:r>
    <w:r w:rsidR="00BF2EF2" w:rsidRPr="00E17374">
      <w:rPr>
        <w:rFonts w:ascii="Arial" w:hAnsi="Arial" w:cs="Arial"/>
        <w:sz w:val="16"/>
        <w:szCs w:val="16"/>
      </w:rPr>
      <w:t xml:space="preserve">  </w:t>
    </w:r>
    <w:r w:rsidR="006C5812">
      <w:rPr>
        <w:rFonts w:ascii="Arial" w:hAnsi="Arial" w:cs="Arial"/>
        <w:sz w:val="16"/>
        <w:szCs w:val="16"/>
      </w:rPr>
      <w:t>* niepotrzebne skreślić</w:t>
    </w:r>
    <w:r w:rsidR="00BF2EF2" w:rsidRPr="00E1737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BF2EF2" w:rsidRPr="00E17374">
      <w:rPr>
        <w:rFonts w:ascii="Arial" w:hAnsi="Arial" w:cs="Arial"/>
        <w:sz w:val="16"/>
        <w:szCs w:val="16"/>
      </w:rPr>
      <w:t xml:space="preserve">Strona </w:t>
    </w:r>
    <w:r w:rsidR="00BF2EF2" w:rsidRPr="00E17374">
      <w:rPr>
        <w:rFonts w:ascii="Arial" w:hAnsi="Arial" w:cs="Arial"/>
        <w:b/>
        <w:bCs/>
        <w:sz w:val="16"/>
        <w:szCs w:val="16"/>
      </w:rPr>
      <w:fldChar w:fldCharType="begin"/>
    </w:r>
    <w:r w:rsidR="00BF2EF2" w:rsidRPr="00E17374">
      <w:rPr>
        <w:rFonts w:ascii="Arial" w:hAnsi="Arial" w:cs="Arial"/>
        <w:b/>
        <w:bCs/>
        <w:sz w:val="16"/>
        <w:szCs w:val="16"/>
      </w:rPr>
      <w:instrText>PAGE</w:instrText>
    </w:r>
    <w:r w:rsidR="00BF2EF2" w:rsidRPr="00E17374">
      <w:rPr>
        <w:rFonts w:ascii="Arial" w:hAnsi="Arial" w:cs="Arial"/>
        <w:b/>
        <w:bCs/>
        <w:sz w:val="16"/>
        <w:szCs w:val="16"/>
      </w:rPr>
      <w:fldChar w:fldCharType="separate"/>
    </w:r>
    <w:r w:rsidR="001E16E0">
      <w:rPr>
        <w:rFonts w:ascii="Arial" w:hAnsi="Arial" w:cs="Arial"/>
        <w:b/>
        <w:bCs/>
        <w:noProof/>
        <w:sz w:val="16"/>
        <w:szCs w:val="16"/>
      </w:rPr>
      <w:t>1</w:t>
    </w:r>
    <w:r w:rsidR="00BF2EF2" w:rsidRPr="00E17374">
      <w:rPr>
        <w:rFonts w:ascii="Arial" w:hAnsi="Arial" w:cs="Arial"/>
        <w:b/>
        <w:bCs/>
        <w:sz w:val="16"/>
        <w:szCs w:val="16"/>
      </w:rPr>
      <w:fldChar w:fldCharType="end"/>
    </w:r>
    <w:r w:rsidR="00BF2EF2" w:rsidRPr="00E17374">
      <w:rPr>
        <w:rFonts w:ascii="Arial" w:hAnsi="Arial" w:cs="Arial"/>
        <w:sz w:val="16"/>
        <w:szCs w:val="16"/>
      </w:rPr>
      <w:t xml:space="preserve"> z </w:t>
    </w:r>
    <w:r w:rsidR="00BF2EF2" w:rsidRPr="00E17374">
      <w:rPr>
        <w:rFonts w:ascii="Arial" w:hAnsi="Arial" w:cs="Arial"/>
        <w:b/>
        <w:bCs/>
        <w:sz w:val="16"/>
        <w:szCs w:val="16"/>
      </w:rPr>
      <w:fldChar w:fldCharType="begin"/>
    </w:r>
    <w:r w:rsidR="00BF2EF2" w:rsidRPr="00E17374">
      <w:rPr>
        <w:rFonts w:ascii="Arial" w:hAnsi="Arial" w:cs="Arial"/>
        <w:b/>
        <w:bCs/>
        <w:sz w:val="16"/>
        <w:szCs w:val="16"/>
      </w:rPr>
      <w:instrText>NUMPAGES</w:instrText>
    </w:r>
    <w:r w:rsidR="00BF2EF2" w:rsidRPr="00E17374">
      <w:rPr>
        <w:rFonts w:ascii="Arial" w:hAnsi="Arial" w:cs="Arial"/>
        <w:b/>
        <w:bCs/>
        <w:sz w:val="16"/>
        <w:szCs w:val="16"/>
      </w:rPr>
      <w:fldChar w:fldCharType="separate"/>
    </w:r>
    <w:r w:rsidR="001E16E0">
      <w:rPr>
        <w:rFonts w:ascii="Arial" w:hAnsi="Arial" w:cs="Arial"/>
        <w:b/>
        <w:bCs/>
        <w:noProof/>
        <w:sz w:val="16"/>
        <w:szCs w:val="16"/>
      </w:rPr>
      <w:t>1</w:t>
    </w:r>
    <w:r w:rsidR="00BF2EF2" w:rsidRPr="00E17374">
      <w:rPr>
        <w:rFonts w:ascii="Arial" w:hAnsi="Arial" w:cs="Arial"/>
        <w:b/>
        <w:bCs/>
        <w:sz w:val="16"/>
        <w:szCs w:val="16"/>
      </w:rPr>
      <w:fldChar w:fldCharType="end"/>
    </w:r>
  </w:p>
  <w:p w14:paraId="1DD19A92" w14:textId="77777777" w:rsidR="00BF2EF2" w:rsidRDefault="00BF2EF2"/>
  <w:p w14:paraId="0D23A670" w14:textId="77777777" w:rsidR="00BF2EF2" w:rsidRDefault="00BF2E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39D20" w14:textId="77777777" w:rsidR="007B230E" w:rsidRDefault="007B230E">
      <w:r>
        <w:separator/>
      </w:r>
    </w:p>
  </w:footnote>
  <w:footnote w:type="continuationSeparator" w:id="0">
    <w:p w14:paraId="18AF3E45" w14:textId="77777777" w:rsidR="007B230E" w:rsidRDefault="007B2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C3865" w14:textId="77777777" w:rsidR="00BF2EF2" w:rsidRDefault="00BF2EF2">
    <w:pPr>
      <w:pStyle w:val="Nagwek"/>
    </w:pPr>
  </w:p>
  <w:p w14:paraId="624C38E1" w14:textId="77777777" w:rsidR="00BF2EF2" w:rsidRDefault="00BF2EF2"/>
  <w:p w14:paraId="212F06CD" w14:textId="77777777" w:rsidR="00BF2EF2" w:rsidRDefault="00BF2E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0D3F0" w14:textId="77777777" w:rsidR="00BF2EF2" w:rsidRDefault="00BF2EF2">
    <w:pPr>
      <w:pStyle w:val="Nagwek"/>
    </w:pPr>
    <w:r w:rsidRPr="009F54FC">
      <w:rPr>
        <w:noProof/>
      </w:rPr>
      <w:drawing>
        <wp:inline distT="0" distB="0" distL="0" distR="0" wp14:anchorId="09EBC35B" wp14:editId="34B22CF0">
          <wp:extent cx="5715000" cy="419100"/>
          <wp:effectExtent l="0" t="0" r="0" b="0"/>
          <wp:docPr id="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A4C38F1"/>
    <w:multiLevelType w:val="hybridMultilevel"/>
    <w:tmpl w:val="86E21FE4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7">
      <w:start w:val="1"/>
      <w:numFmt w:val="lowerLetter"/>
      <w:lvlText w:val="%3)"/>
      <w:lvlJc w:val="left"/>
      <w:pPr>
        <w:ind w:left="2055" w:hanging="7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8856D7B"/>
    <w:multiLevelType w:val="hybridMultilevel"/>
    <w:tmpl w:val="3F4A865A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17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4A75C5A"/>
    <w:multiLevelType w:val="hybridMultilevel"/>
    <w:tmpl w:val="4A7008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655318D"/>
    <w:multiLevelType w:val="hybridMultilevel"/>
    <w:tmpl w:val="0970604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C84D88">
      <w:start w:val="1"/>
      <w:numFmt w:val="decimal"/>
      <w:lvlText w:val="%4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B3307C0"/>
    <w:multiLevelType w:val="hybridMultilevel"/>
    <w:tmpl w:val="F6A479A2"/>
    <w:lvl w:ilvl="0" w:tplc="A21ECF58">
      <w:start w:val="1"/>
      <w:numFmt w:val="lowerLetter"/>
      <w:lvlText w:val="%1)"/>
      <w:lvlJc w:val="left"/>
      <w:pPr>
        <w:ind w:left="185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F01715B"/>
    <w:multiLevelType w:val="hybridMultilevel"/>
    <w:tmpl w:val="0D40C2A2"/>
    <w:lvl w:ilvl="0" w:tplc="04150017">
      <w:start w:val="1"/>
      <w:numFmt w:val="lowerLetter"/>
      <w:lvlText w:val="%1)"/>
      <w:lvlJc w:val="left"/>
      <w:pPr>
        <w:ind w:left="23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2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3AF0909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53F7F18"/>
    <w:multiLevelType w:val="hybridMultilevel"/>
    <w:tmpl w:val="ED184AC6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96C2BBB"/>
    <w:multiLevelType w:val="hybridMultilevel"/>
    <w:tmpl w:val="6C80FF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DC6F4B"/>
    <w:multiLevelType w:val="hybridMultilevel"/>
    <w:tmpl w:val="FFA86994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3B1A2111"/>
    <w:multiLevelType w:val="hybridMultilevel"/>
    <w:tmpl w:val="68889D60"/>
    <w:lvl w:ilvl="0" w:tplc="FBAC86BC">
      <w:start w:val="1"/>
      <w:numFmt w:val="decimal"/>
      <w:lvlText w:val="%1."/>
      <w:lvlJc w:val="left"/>
      <w:pPr>
        <w:ind w:left="1182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5">
    <w:nsid w:val="3BE7562B"/>
    <w:multiLevelType w:val="hybridMultilevel"/>
    <w:tmpl w:val="F9FE2E9A"/>
    <w:lvl w:ilvl="0" w:tplc="0E5C2C1C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6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>
    <w:nsid w:val="3D56557D"/>
    <w:multiLevelType w:val="hybridMultilevel"/>
    <w:tmpl w:val="DC0AE5BE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E5C2C1C">
      <w:start w:val="1"/>
      <w:numFmt w:val="bullet"/>
      <w:lvlText w:val=""/>
      <w:lvlJc w:val="left"/>
      <w:pPr>
        <w:ind w:left="2055" w:hanging="75"/>
      </w:pPr>
      <w:rPr>
        <w:rFonts w:ascii="Symbol" w:hAnsi="Symbol" w:hint="default"/>
      </w:rPr>
    </w:lvl>
    <w:lvl w:ilvl="3" w:tplc="4B4C1EC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FA8539B"/>
    <w:multiLevelType w:val="multilevel"/>
    <w:tmpl w:val="7D8E57BE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893647C"/>
    <w:multiLevelType w:val="hybridMultilevel"/>
    <w:tmpl w:val="AC945666"/>
    <w:lvl w:ilvl="0" w:tplc="DBCE03A2">
      <w:start w:val="1"/>
      <w:numFmt w:val="decimal"/>
      <w:lvlText w:val="%1)"/>
      <w:lvlJc w:val="left"/>
      <w:pPr>
        <w:ind w:left="92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3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4">
    <w:nsid w:val="52D87C25"/>
    <w:multiLevelType w:val="multilevel"/>
    <w:tmpl w:val="181C4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984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>
    <w:nsid w:val="538276B2"/>
    <w:multiLevelType w:val="hybridMultilevel"/>
    <w:tmpl w:val="A88ED176"/>
    <w:lvl w:ilvl="0" w:tplc="AA5289F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>
    <w:nsid w:val="566644EE"/>
    <w:multiLevelType w:val="multilevel"/>
    <w:tmpl w:val="3F809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>
    <w:nsid w:val="5801688D"/>
    <w:multiLevelType w:val="hybridMultilevel"/>
    <w:tmpl w:val="D8AE4754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B8F463C"/>
    <w:multiLevelType w:val="hybridMultilevel"/>
    <w:tmpl w:val="9D44D9F6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5C1E3FA9"/>
    <w:multiLevelType w:val="multilevel"/>
    <w:tmpl w:val="3B4C37B0"/>
    <w:lvl w:ilvl="0">
      <w:start w:val="1"/>
      <w:numFmt w:val="upperRoman"/>
      <w:lvlText w:val="%1."/>
      <w:lvlJc w:val="right"/>
      <w:pPr>
        <w:tabs>
          <w:tab w:val="num" w:pos="708"/>
        </w:tabs>
        <w:ind w:left="1080" w:hanging="72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C212A3D"/>
    <w:multiLevelType w:val="hybridMultilevel"/>
    <w:tmpl w:val="ECFC2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>
    <w:nsid w:val="5D277D84"/>
    <w:multiLevelType w:val="multilevel"/>
    <w:tmpl w:val="52E808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5">
    <w:nsid w:val="5F1E39A0"/>
    <w:multiLevelType w:val="hybridMultilevel"/>
    <w:tmpl w:val="F384C32C"/>
    <w:lvl w:ilvl="0" w:tplc="E4E243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57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67D2374C"/>
    <w:multiLevelType w:val="hybridMultilevel"/>
    <w:tmpl w:val="6572519A"/>
    <w:lvl w:ilvl="0" w:tplc="16B2F59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color w:val="auto"/>
      </w:rPr>
    </w:lvl>
    <w:lvl w:ilvl="1" w:tplc="F356D7B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F782CED0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59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4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65">
    <w:nsid w:val="7D852D4A"/>
    <w:multiLevelType w:val="hybridMultilevel"/>
    <w:tmpl w:val="DC949500"/>
    <w:lvl w:ilvl="0" w:tplc="D000510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2"/>
  </w:num>
  <w:num w:numId="5">
    <w:abstractNumId w:val="41"/>
  </w:num>
  <w:num w:numId="6">
    <w:abstractNumId w:val="60"/>
  </w:num>
  <w:num w:numId="7">
    <w:abstractNumId w:val="13"/>
  </w:num>
  <w:num w:numId="8">
    <w:abstractNumId w:val="21"/>
  </w:num>
  <w:num w:numId="9">
    <w:abstractNumId w:val="24"/>
  </w:num>
  <w:num w:numId="10">
    <w:abstractNumId w:val="58"/>
  </w:num>
  <w:num w:numId="11">
    <w:abstractNumId w:val="57"/>
  </w:num>
  <w:num w:numId="12">
    <w:abstractNumId w:val="53"/>
    <w:lvlOverride w:ilvl="0">
      <w:startOverride w:val="1"/>
    </w:lvlOverride>
  </w:num>
  <w:num w:numId="13">
    <w:abstractNumId w:val="39"/>
    <w:lvlOverride w:ilvl="0">
      <w:startOverride w:val="1"/>
    </w:lvlOverride>
  </w:num>
  <w:num w:numId="14">
    <w:abstractNumId w:val="20"/>
  </w:num>
  <w:num w:numId="15">
    <w:abstractNumId w:val="56"/>
  </w:num>
  <w:num w:numId="16">
    <w:abstractNumId w:val="29"/>
  </w:num>
  <w:num w:numId="17">
    <w:abstractNumId w:val="23"/>
  </w:num>
  <w:num w:numId="18">
    <w:abstractNumId w:val="64"/>
  </w:num>
  <w:num w:numId="19">
    <w:abstractNumId w:val="26"/>
  </w:num>
  <w:num w:numId="20">
    <w:abstractNumId w:val="31"/>
  </w:num>
  <w:num w:numId="21">
    <w:abstractNumId w:val="15"/>
  </w:num>
  <w:num w:numId="22">
    <w:abstractNumId w:val="16"/>
  </w:num>
  <w:num w:numId="23">
    <w:abstractNumId w:val="17"/>
  </w:num>
  <w:num w:numId="24">
    <w:abstractNumId w:val="19"/>
  </w:num>
  <w:num w:numId="25">
    <w:abstractNumId w:val="63"/>
  </w:num>
  <w:num w:numId="26">
    <w:abstractNumId w:val="59"/>
  </w:num>
  <w:num w:numId="27">
    <w:abstractNumId w:val="43"/>
  </w:num>
  <w:num w:numId="28">
    <w:abstractNumId w:val="40"/>
  </w:num>
  <w:num w:numId="29">
    <w:abstractNumId w:val="65"/>
  </w:num>
  <w:num w:numId="30">
    <w:abstractNumId w:val="42"/>
  </w:num>
  <w:num w:numId="31">
    <w:abstractNumId w:val="55"/>
  </w:num>
  <w:num w:numId="32">
    <w:abstractNumId w:val="51"/>
  </w:num>
  <w:num w:numId="33">
    <w:abstractNumId w:val="54"/>
  </w:num>
  <w:num w:numId="34">
    <w:abstractNumId w:val="44"/>
  </w:num>
  <w:num w:numId="35">
    <w:abstractNumId w:val="47"/>
  </w:num>
  <w:num w:numId="36">
    <w:abstractNumId w:val="35"/>
  </w:num>
  <w:num w:numId="37">
    <w:abstractNumId w:val="34"/>
  </w:num>
  <w:num w:numId="38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2"/>
  </w:num>
  <w:num w:numId="41">
    <w:abstractNumId w:val="27"/>
  </w:num>
  <w:num w:numId="42">
    <w:abstractNumId w:val="61"/>
  </w:num>
  <w:num w:numId="43">
    <w:abstractNumId w:val="49"/>
  </w:num>
  <w:num w:numId="44">
    <w:abstractNumId w:val="18"/>
  </w:num>
  <w:num w:numId="45">
    <w:abstractNumId w:val="14"/>
  </w:num>
  <w:num w:numId="46">
    <w:abstractNumId w:val="50"/>
  </w:num>
  <w:num w:numId="47">
    <w:abstractNumId w:val="33"/>
  </w:num>
  <w:num w:numId="48">
    <w:abstractNumId w:val="36"/>
  </w:num>
  <w:num w:numId="49">
    <w:abstractNumId w:val="46"/>
  </w:num>
  <w:num w:numId="50">
    <w:abstractNumId w:val="12"/>
  </w:num>
  <w:num w:numId="51">
    <w:abstractNumId w:val="37"/>
  </w:num>
  <w:num w:numId="52">
    <w:abstractNumId w:val="28"/>
  </w:num>
  <w:num w:numId="53">
    <w:abstractNumId w:val="52"/>
  </w:num>
  <w:num w:numId="54">
    <w:abstractNumId w:val="25"/>
  </w:num>
  <w:num w:numId="55">
    <w:abstractNumId w:val="48"/>
  </w:num>
  <w:num w:numId="56">
    <w:abstractNumId w:val="30"/>
  </w:num>
  <w:num w:numId="57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087"/>
    <w:rsid w:val="0000008F"/>
    <w:rsid w:val="00000E49"/>
    <w:rsid w:val="00002253"/>
    <w:rsid w:val="00002499"/>
    <w:rsid w:val="00002CCC"/>
    <w:rsid w:val="00002FA6"/>
    <w:rsid w:val="0000407A"/>
    <w:rsid w:val="00004562"/>
    <w:rsid w:val="00005320"/>
    <w:rsid w:val="00005692"/>
    <w:rsid w:val="00006258"/>
    <w:rsid w:val="0000667D"/>
    <w:rsid w:val="00006F1D"/>
    <w:rsid w:val="00007D0C"/>
    <w:rsid w:val="0001031A"/>
    <w:rsid w:val="00010CF2"/>
    <w:rsid w:val="0001100B"/>
    <w:rsid w:val="000118C8"/>
    <w:rsid w:val="00012F69"/>
    <w:rsid w:val="000132C8"/>
    <w:rsid w:val="00014473"/>
    <w:rsid w:val="0001499A"/>
    <w:rsid w:val="00014C1D"/>
    <w:rsid w:val="0001765B"/>
    <w:rsid w:val="00020A39"/>
    <w:rsid w:val="00021355"/>
    <w:rsid w:val="00021823"/>
    <w:rsid w:val="00021853"/>
    <w:rsid w:val="00022668"/>
    <w:rsid w:val="0002286D"/>
    <w:rsid w:val="00022B9E"/>
    <w:rsid w:val="00022E8D"/>
    <w:rsid w:val="00023235"/>
    <w:rsid w:val="00024C82"/>
    <w:rsid w:val="00026EA2"/>
    <w:rsid w:val="00027597"/>
    <w:rsid w:val="00027DDB"/>
    <w:rsid w:val="000300D3"/>
    <w:rsid w:val="00030A96"/>
    <w:rsid w:val="0003110F"/>
    <w:rsid w:val="0003160E"/>
    <w:rsid w:val="00031A67"/>
    <w:rsid w:val="00032937"/>
    <w:rsid w:val="00032C3E"/>
    <w:rsid w:val="00032FCA"/>
    <w:rsid w:val="00033137"/>
    <w:rsid w:val="00033A87"/>
    <w:rsid w:val="00033AAD"/>
    <w:rsid w:val="00034629"/>
    <w:rsid w:val="000348A7"/>
    <w:rsid w:val="00034A1E"/>
    <w:rsid w:val="00035151"/>
    <w:rsid w:val="00035886"/>
    <w:rsid w:val="00036141"/>
    <w:rsid w:val="0003628A"/>
    <w:rsid w:val="000364B3"/>
    <w:rsid w:val="0003711D"/>
    <w:rsid w:val="00037517"/>
    <w:rsid w:val="00037668"/>
    <w:rsid w:val="00037A32"/>
    <w:rsid w:val="0004004F"/>
    <w:rsid w:val="000401C7"/>
    <w:rsid w:val="000401DF"/>
    <w:rsid w:val="00040276"/>
    <w:rsid w:val="00040703"/>
    <w:rsid w:val="00040AB2"/>
    <w:rsid w:val="00040F4D"/>
    <w:rsid w:val="00041076"/>
    <w:rsid w:val="00041364"/>
    <w:rsid w:val="00041891"/>
    <w:rsid w:val="0004244F"/>
    <w:rsid w:val="0004303A"/>
    <w:rsid w:val="00045055"/>
    <w:rsid w:val="0004506E"/>
    <w:rsid w:val="0004518F"/>
    <w:rsid w:val="00045981"/>
    <w:rsid w:val="00045E04"/>
    <w:rsid w:val="00050278"/>
    <w:rsid w:val="000511FC"/>
    <w:rsid w:val="000514C4"/>
    <w:rsid w:val="0005155B"/>
    <w:rsid w:val="00051BF7"/>
    <w:rsid w:val="0005229F"/>
    <w:rsid w:val="00052E07"/>
    <w:rsid w:val="00052F54"/>
    <w:rsid w:val="0005356A"/>
    <w:rsid w:val="0005369C"/>
    <w:rsid w:val="00053995"/>
    <w:rsid w:val="000550D6"/>
    <w:rsid w:val="00055167"/>
    <w:rsid w:val="00055CF1"/>
    <w:rsid w:val="000561DE"/>
    <w:rsid w:val="00056EE8"/>
    <w:rsid w:val="000604AE"/>
    <w:rsid w:val="00060B81"/>
    <w:rsid w:val="00060E1E"/>
    <w:rsid w:val="000611DC"/>
    <w:rsid w:val="00061581"/>
    <w:rsid w:val="00061611"/>
    <w:rsid w:val="00063AD7"/>
    <w:rsid w:val="00063AF1"/>
    <w:rsid w:val="00063E22"/>
    <w:rsid w:val="00064343"/>
    <w:rsid w:val="000645C5"/>
    <w:rsid w:val="000645D9"/>
    <w:rsid w:val="00065837"/>
    <w:rsid w:val="00065EDF"/>
    <w:rsid w:val="0006614B"/>
    <w:rsid w:val="00070706"/>
    <w:rsid w:val="00070A7B"/>
    <w:rsid w:val="0007161D"/>
    <w:rsid w:val="00071642"/>
    <w:rsid w:val="00071C2A"/>
    <w:rsid w:val="000722F7"/>
    <w:rsid w:val="000731B6"/>
    <w:rsid w:val="000732E6"/>
    <w:rsid w:val="00073C72"/>
    <w:rsid w:val="00073F20"/>
    <w:rsid w:val="00073FEA"/>
    <w:rsid w:val="00074549"/>
    <w:rsid w:val="000745CC"/>
    <w:rsid w:val="0007527C"/>
    <w:rsid w:val="000752B3"/>
    <w:rsid w:val="000755A7"/>
    <w:rsid w:val="000775A9"/>
    <w:rsid w:val="0008034A"/>
    <w:rsid w:val="00080477"/>
    <w:rsid w:val="000806C5"/>
    <w:rsid w:val="00080702"/>
    <w:rsid w:val="00080A91"/>
    <w:rsid w:val="00080D46"/>
    <w:rsid w:val="000814B4"/>
    <w:rsid w:val="00081A07"/>
    <w:rsid w:val="00083B03"/>
    <w:rsid w:val="00084178"/>
    <w:rsid w:val="00084848"/>
    <w:rsid w:val="000857C3"/>
    <w:rsid w:val="00085C65"/>
    <w:rsid w:val="000860B2"/>
    <w:rsid w:val="000861F8"/>
    <w:rsid w:val="0008627E"/>
    <w:rsid w:val="000870A5"/>
    <w:rsid w:val="00087555"/>
    <w:rsid w:val="000900D7"/>
    <w:rsid w:val="00090D43"/>
    <w:rsid w:val="00090FBB"/>
    <w:rsid w:val="00091027"/>
    <w:rsid w:val="00091046"/>
    <w:rsid w:val="00096149"/>
    <w:rsid w:val="000971F9"/>
    <w:rsid w:val="000A0A5C"/>
    <w:rsid w:val="000A1069"/>
    <w:rsid w:val="000A1A5A"/>
    <w:rsid w:val="000A2336"/>
    <w:rsid w:val="000A3ECD"/>
    <w:rsid w:val="000A4D1B"/>
    <w:rsid w:val="000A500D"/>
    <w:rsid w:val="000A52C2"/>
    <w:rsid w:val="000A52F4"/>
    <w:rsid w:val="000A5D0F"/>
    <w:rsid w:val="000A6233"/>
    <w:rsid w:val="000A626D"/>
    <w:rsid w:val="000A6469"/>
    <w:rsid w:val="000A7CB3"/>
    <w:rsid w:val="000B0D34"/>
    <w:rsid w:val="000B1831"/>
    <w:rsid w:val="000B2B61"/>
    <w:rsid w:val="000B2D78"/>
    <w:rsid w:val="000B34D5"/>
    <w:rsid w:val="000B385F"/>
    <w:rsid w:val="000B3997"/>
    <w:rsid w:val="000B3BB8"/>
    <w:rsid w:val="000B43E6"/>
    <w:rsid w:val="000B59C0"/>
    <w:rsid w:val="000B62D1"/>
    <w:rsid w:val="000B6412"/>
    <w:rsid w:val="000B6DE4"/>
    <w:rsid w:val="000B735C"/>
    <w:rsid w:val="000B7FC9"/>
    <w:rsid w:val="000C057B"/>
    <w:rsid w:val="000C09A6"/>
    <w:rsid w:val="000C14F8"/>
    <w:rsid w:val="000C16C8"/>
    <w:rsid w:val="000C2284"/>
    <w:rsid w:val="000C2618"/>
    <w:rsid w:val="000C2BF8"/>
    <w:rsid w:val="000C314D"/>
    <w:rsid w:val="000C393D"/>
    <w:rsid w:val="000C4693"/>
    <w:rsid w:val="000C55F2"/>
    <w:rsid w:val="000C672F"/>
    <w:rsid w:val="000C680F"/>
    <w:rsid w:val="000C68CE"/>
    <w:rsid w:val="000C7527"/>
    <w:rsid w:val="000C7661"/>
    <w:rsid w:val="000C7D5E"/>
    <w:rsid w:val="000D0067"/>
    <w:rsid w:val="000D00AC"/>
    <w:rsid w:val="000D00DF"/>
    <w:rsid w:val="000D0EDA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E0576"/>
    <w:rsid w:val="000E1148"/>
    <w:rsid w:val="000E262C"/>
    <w:rsid w:val="000E3E7A"/>
    <w:rsid w:val="000E4619"/>
    <w:rsid w:val="000E692B"/>
    <w:rsid w:val="000E6BF2"/>
    <w:rsid w:val="000E6D8E"/>
    <w:rsid w:val="000E75C0"/>
    <w:rsid w:val="000E7A06"/>
    <w:rsid w:val="000F13B6"/>
    <w:rsid w:val="000F19B7"/>
    <w:rsid w:val="000F1AC3"/>
    <w:rsid w:val="000F26EE"/>
    <w:rsid w:val="000F281A"/>
    <w:rsid w:val="000F342B"/>
    <w:rsid w:val="000F41E3"/>
    <w:rsid w:val="000F4917"/>
    <w:rsid w:val="000F4B7D"/>
    <w:rsid w:val="000F4F5C"/>
    <w:rsid w:val="000F4FCF"/>
    <w:rsid w:val="000F50E1"/>
    <w:rsid w:val="000F5272"/>
    <w:rsid w:val="000F575E"/>
    <w:rsid w:val="000F5BAA"/>
    <w:rsid w:val="000F5CA8"/>
    <w:rsid w:val="000F6C16"/>
    <w:rsid w:val="0010020C"/>
    <w:rsid w:val="0010020F"/>
    <w:rsid w:val="001021B2"/>
    <w:rsid w:val="00102861"/>
    <w:rsid w:val="001040DA"/>
    <w:rsid w:val="00104F3B"/>
    <w:rsid w:val="00105873"/>
    <w:rsid w:val="00106ABF"/>
    <w:rsid w:val="00106CE1"/>
    <w:rsid w:val="001078BB"/>
    <w:rsid w:val="00110D0D"/>
    <w:rsid w:val="00111ED8"/>
    <w:rsid w:val="00111EFB"/>
    <w:rsid w:val="001125BE"/>
    <w:rsid w:val="001127D3"/>
    <w:rsid w:val="001138DB"/>
    <w:rsid w:val="00113B0E"/>
    <w:rsid w:val="00114217"/>
    <w:rsid w:val="00115051"/>
    <w:rsid w:val="001157DA"/>
    <w:rsid w:val="00115DB3"/>
    <w:rsid w:val="00115F5C"/>
    <w:rsid w:val="00115F80"/>
    <w:rsid w:val="00115FAB"/>
    <w:rsid w:val="0011769F"/>
    <w:rsid w:val="00117827"/>
    <w:rsid w:val="00117D6A"/>
    <w:rsid w:val="00120245"/>
    <w:rsid w:val="00121581"/>
    <w:rsid w:val="001215B6"/>
    <w:rsid w:val="00121CD6"/>
    <w:rsid w:val="00122F19"/>
    <w:rsid w:val="00123018"/>
    <w:rsid w:val="00123E42"/>
    <w:rsid w:val="00124024"/>
    <w:rsid w:val="001241E9"/>
    <w:rsid w:val="001244E9"/>
    <w:rsid w:val="00124BFD"/>
    <w:rsid w:val="00125258"/>
    <w:rsid w:val="00125FC0"/>
    <w:rsid w:val="00125FE6"/>
    <w:rsid w:val="001262BD"/>
    <w:rsid w:val="00127546"/>
    <w:rsid w:val="0012761E"/>
    <w:rsid w:val="00127FA2"/>
    <w:rsid w:val="00130159"/>
    <w:rsid w:val="00130A66"/>
    <w:rsid w:val="00131087"/>
    <w:rsid w:val="00132045"/>
    <w:rsid w:val="001321DA"/>
    <w:rsid w:val="001335E7"/>
    <w:rsid w:val="00134063"/>
    <w:rsid w:val="00135041"/>
    <w:rsid w:val="00135675"/>
    <w:rsid w:val="001357A2"/>
    <w:rsid w:val="00135ACE"/>
    <w:rsid w:val="00135F2D"/>
    <w:rsid w:val="001361EB"/>
    <w:rsid w:val="00136838"/>
    <w:rsid w:val="00137624"/>
    <w:rsid w:val="0014065C"/>
    <w:rsid w:val="00140DB0"/>
    <w:rsid w:val="00141D3A"/>
    <w:rsid w:val="00141FCB"/>
    <w:rsid w:val="0014203C"/>
    <w:rsid w:val="00142A1E"/>
    <w:rsid w:val="00142D70"/>
    <w:rsid w:val="00143484"/>
    <w:rsid w:val="00143D23"/>
    <w:rsid w:val="001444FF"/>
    <w:rsid w:val="00144904"/>
    <w:rsid w:val="00144AA1"/>
    <w:rsid w:val="00144E6B"/>
    <w:rsid w:val="0014533A"/>
    <w:rsid w:val="00145A35"/>
    <w:rsid w:val="001462EF"/>
    <w:rsid w:val="00146B9B"/>
    <w:rsid w:val="00146CFB"/>
    <w:rsid w:val="00147229"/>
    <w:rsid w:val="0014758A"/>
    <w:rsid w:val="0015002F"/>
    <w:rsid w:val="00151E4A"/>
    <w:rsid w:val="00151FF3"/>
    <w:rsid w:val="00152961"/>
    <w:rsid w:val="00152A5C"/>
    <w:rsid w:val="00152B93"/>
    <w:rsid w:val="00153325"/>
    <w:rsid w:val="0015422F"/>
    <w:rsid w:val="00154542"/>
    <w:rsid w:val="00155570"/>
    <w:rsid w:val="001555D4"/>
    <w:rsid w:val="001560B9"/>
    <w:rsid w:val="00156A3E"/>
    <w:rsid w:val="0016235D"/>
    <w:rsid w:val="001638E5"/>
    <w:rsid w:val="00163AFA"/>
    <w:rsid w:val="0016407A"/>
    <w:rsid w:val="0016416A"/>
    <w:rsid w:val="00164E83"/>
    <w:rsid w:val="001661E4"/>
    <w:rsid w:val="0016636B"/>
    <w:rsid w:val="00166665"/>
    <w:rsid w:val="001667A2"/>
    <w:rsid w:val="00167270"/>
    <w:rsid w:val="001708DF"/>
    <w:rsid w:val="0017107A"/>
    <w:rsid w:val="001735B5"/>
    <w:rsid w:val="00173B13"/>
    <w:rsid w:val="00173D8B"/>
    <w:rsid w:val="00174203"/>
    <w:rsid w:val="00174B51"/>
    <w:rsid w:val="00175C6B"/>
    <w:rsid w:val="001763CB"/>
    <w:rsid w:val="00176662"/>
    <w:rsid w:val="00176760"/>
    <w:rsid w:val="00176CFD"/>
    <w:rsid w:val="001800FC"/>
    <w:rsid w:val="00180781"/>
    <w:rsid w:val="001811A8"/>
    <w:rsid w:val="001813DD"/>
    <w:rsid w:val="00181C14"/>
    <w:rsid w:val="00182010"/>
    <w:rsid w:val="00182AF1"/>
    <w:rsid w:val="00183706"/>
    <w:rsid w:val="0018473E"/>
    <w:rsid w:val="0018475F"/>
    <w:rsid w:val="001850E0"/>
    <w:rsid w:val="0018673B"/>
    <w:rsid w:val="00190CAF"/>
    <w:rsid w:val="00190F7D"/>
    <w:rsid w:val="00191162"/>
    <w:rsid w:val="001920CC"/>
    <w:rsid w:val="001921D0"/>
    <w:rsid w:val="00192D37"/>
    <w:rsid w:val="0019354F"/>
    <w:rsid w:val="00193A2A"/>
    <w:rsid w:val="00193D80"/>
    <w:rsid w:val="00195161"/>
    <w:rsid w:val="0019524D"/>
    <w:rsid w:val="00195581"/>
    <w:rsid w:val="001960B2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3A7E"/>
    <w:rsid w:val="001A41AA"/>
    <w:rsid w:val="001A45A5"/>
    <w:rsid w:val="001A4607"/>
    <w:rsid w:val="001A5C4E"/>
    <w:rsid w:val="001A6701"/>
    <w:rsid w:val="001B0634"/>
    <w:rsid w:val="001B0B95"/>
    <w:rsid w:val="001B0BDF"/>
    <w:rsid w:val="001B1028"/>
    <w:rsid w:val="001B121C"/>
    <w:rsid w:val="001B1464"/>
    <w:rsid w:val="001B2E05"/>
    <w:rsid w:val="001B30F8"/>
    <w:rsid w:val="001B3AA4"/>
    <w:rsid w:val="001B3EA1"/>
    <w:rsid w:val="001B44B3"/>
    <w:rsid w:val="001B49D6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E07"/>
    <w:rsid w:val="001C1213"/>
    <w:rsid w:val="001C127E"/>
    <w:rsid w:val="001C17FA"/>
    <w:rsid w:val="001C1DE5"/>
    <w:rsid w:val="001C37CD"/>
    <w:rsid w:val="001C4C7E"/>
    <w:rsid w:val="001C5077"/>
    <w:rsid w:val="001C51E6"/>
    <w:rsid w:val="001C521C"/>
    <w:rsid w:val="001C562E"/>
    <w:rsid w:val="001C6500"/>
    <w:rsid w:val="001C705C"/>
    <w:rsid w:val="001C7503"/>
    <w:rsid w:val="001D01F3"/>
    <w:rsid w:val="001D1107"/>
    <w:rsid w:val="001D1310"/>
    <w:rsid w:val="001D1713"/>
    <w:rsid w:val="001D28CC"/>
    <w:rsid w:val="001D28F0"/>
    <w:rsid w:val="001D2B2E"/>
    <w:rsid w:val="001D2B44"/>
    <w:rsid w:val="001D3387"/>
    <w:rsid w:val="001D3EF7"/>
    <w:rsid w:val="001D74DC"/>
    <w:rsid w:val="001D7DA6"/>
    <w:rsid w:val="001E0196"/>
    <w:rsid w:val="001E0747"/>
    <w:rsid w:val="001E117E"/>
    <w:rsid w:val="001E1653"/>
    <w:rsid w:val="001E16E0"/>
    <w:rsid w:val="001E178D"/>
    <w:rsid w:val="001E281E"/>
    <w:rsid w:val="001E29ED"/>
    <w:rsid w:val="001E3B7B"/>
    <w:rsid w:val="001E3F17"/>
    <w:rsid w:val="001E49FD"/>
    <w:rsid w:val="001E4BE8"/>
    <w:rsid w:val="001E5246"/>
    <w:rsid w:val="001E5BEE"/>
    <w:rsid w:val="001E5E9F"/>
    <w:rsid w:val="001E6206"/>
    <w:rsid w:val="001E6545"/>
    <w:rsid w:val="001E6C7C"/>
    <w:rsid w:val="001E7355"/>
    <w:rsid w:val="001E7574"/>
    <w:rsid w:val="001E78A5"/>
    <w:rsid w:val="001E79A9"/>
    <w:rsid w:val="001E7ED9"/>
    <w:rsid w:val="001F0E9D"/>
    <w:rsid w:val="001F0FD3"/>
    <w:rsid w:val="001F1228"/>
    <w:rsid w:val="001F2392"/>
    <w:rsid w:val="001F23F4"/>
    <w:rsid w:val="001F240F"/>
    <w:rsid w:val="001F2991"/>
    <w:rsid w:val="001F2993"/>
    <w:rsid w:val="001F2C7B"/>
    <w:rsid w:val="001F31AF"/>
    <w:rsid w:val="001F3570"/>
    <w:rsid w:val="001F36C0"/>
    <w:rsid w:val="001F37FA"/>
    <w:rsid w:val="001F3C30"/>
    <w:rsid w:val="001F4D46"/>
    <w:rsid w:val="001F522A"/>
    <w:rsid w:val="001F53D3"/>
    <w:rsid w:val="001F6615"/>
    <w:rsid w:val="002005B9"/>
    <w:rsid w:val="00200608"/>
    <w:rsid w:val="0020093A"/>
    <w:rsid w:val="0020148A"/>
    <w:rsid w:val="00201637"/>
    <w:rsid w:val="0020198F"/>
    <w:rsid w:val="00202C44"/>
    <w:rsid w:val="00202C95"/>
    <w:rsid w:val="00203006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264A"/>
    <w:rsid w:val="00213EB8"/>
    <w:rsid w:val="00214314"/>
    <w:rsid w:val="00215860"/>
    <w:rsid w:val="00215A7F"/>
    <w:rsid w:val="00215D36"/>
    <w:rsid w:val="00216A98"/>
    <w:rsid w:val="00217242"/>
    <w:rsid w:val="00217753"/>
    <w:rsid w:val="00217873"/>
    <w:rsid w:val="00217C66"/>
    <w:rsid w:val="00217DE2"/>
    <w:rsid w:val="0022063C"/>
    <w:rsid w:val="00220B6A"/>
    <w:rsid w:val="0022144E"/>
    <w:rsid w:val="0022155B"/>
    <w:rsid w:val="00221A62"/>
    <w:rsid w:val="00222BA4"/>
    <w:rsid w:val="00222D05"/>
    <w:rsid w:val="002231FA"/>
    <w:rsid w:val="00223B22"/>
    <w:rsid w:val="002240A5"/>
    <w:rsid w:val="00225683"/>
    <w:rsid w:val="00225784"/>
    <w:rsid w:val="0022588E"/>
    <w:rsid w:val="00226264"/>
    <w:rsid w:val="00226C84"/>
    <w:rsid w:val="00226EF5"/>
    <w:rsid w:val="002272B0"/>
    <w:rsid w:val="002274DD"/>
    <w:rsid w:val="002278CC"/>
    <w:rsid w:val="00230691"/>
    <w:rsid w:val="002307A6"/>
    <w:rsid w:val="00230905"/>
    <w:rsid w:val="00230D02"/>
    <w:rsid w:val="002316CF"/>
    <w:rsid w:val="00231D20"/>
    <w:rsid w:val="00231DBE"/>
    <w:rsid w:val="00232A15"/>
    <w:rsid w:val="002332FC"/>
    <w:rsid w:val="00233758"/>
    <w:rsid w:val="002339C9"/>
    <w:rsid w:val="00233E27"/>
    <w:rsid w:val="00233E6E"/>
    <w:rsid w:val="002340DE"/>
    <w:rsid w:val="002348DD"/>
    <w:rsid w:val="00235C45"/>
    <w:rsid w:val="00235F23"/>
    <w:rsid w:val="002362C3"/>
    <w:rsid w:val="002370D0"/>
    <w:rsid w:val="002379F5"/>
    <w:rsid w:val="00237BDF"/>
    <w:rsid w:val="00237BF5"/>
    <w:rsid w:val="00240181"/>
    <w:rsid w:val="00240346"/>
    <w:rsid w:val="0024081B"/>
    <w:rsid w:val="00240ADE"/>
    <w:rsid w:val="0024154A"/>
    <w:rsid w:val="00243200"/>
    <w:rsid w:val="00243817"/>
    <w:rsid w:val="0024411C"/>
    <w:rsid w:val="002450F4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51319"/>
    <w:rsid w:val="002514F3"/>
    <w:rsid w:val="002516A6"/>
    <w:rsid w:val="00251BA5"/>
    <w:rsid w:val="00251D09"/>
    <w:rsid w:val="00252A62"/>
    <w:rsid w:val="002535F8"/>
    <w:rsid w:val="0025493A"/>
    <w:rsid w:val="00255489"/>
    <w:rsid w:val="00255966"/>
    <w:rsid w:val="00255CB2"/>
    <w:rsid w:val="00257D98"/>
    <w:rsid w:val="00260072"/>
    <w:rsid w:val="00261A20"/>
    <w:rsid w:val="002621EA"/>
    <w:rsid w:val="00262BC7"/>
    <w:rsid w:val="002630C4"/>
    <w:rsid w:val="002632A8"/>
    <w:rsid w:val="002636C4"/>
    <w:rsid w:val="00263AF9"/>
    <w:rsid w:val="00264363"/>
    <w:rsid w:val="00264BF3"/>
    <w:rsid w:val="0026634F"/>
    <w:rsid w:val="0026735F"/>
    <w:rsid w:val="00270106"/>
    <w:rsid w:val="0027053A"/>
    <w:rsid w:val="0027260C"/>
    <w:rsid w:val="0027296A"/>
    <w:rsid w:val="00272EDB"/>
    <w:rsid w:val="0027322A"/>
    <w:rsid w:val="00273440"/>
    <w:rsid w:val="00273CA3"/>
    <w:rsid w:val="002742A3"/>
    <w:rsid w:val="002753BE"/>
    <w:rsid w:val="00276478"/>
    <w:rsid w:val="00276E9A"/>
    <w:rsid w:val="00277A6B"/>
    <w:rsid w:val="00277E45"/>
    <w:rsid w:val="0028068E"/>
    <w:rsid w:val="002806B6"/>
    <w:rsid w:val="0028089F"/>
    <w:rsid w:val="00280AFD"/>
    <w:rsid w:val="00280B59"/>
    <w:rsid w:val="00282364"/>
    <w:rsid w:val="0028293C"/>
    <w:rsid w:val="00283291"/>
    <w:rsid w:val="00283E83"/>
    <w:rsid w:val="00283E89"/>
    <w:rsid w:val="002843BE"/>
    <w:rsid w:val="002848BA"/>
    <w:rsid w:val="00284F57"/>
    <w:rsid w:val="00284FAE"/>
    <w:rsid w:val="0028608A"/>
    <w:rsid w:val="0028644D"/>
    <w:rsid w:val="0029090D"/>
    <w:rsid w:val="00290AE2"/>
    <w:rsid w:val="00290B56"/>
    <w:rsid w:val="00291330"/>
    <w:rsid w:val="00291857"/>
    <w:rsid w:val="00291C20"/>
    <w:rsid w:val="00292068"/>
    <w:rsid w:val="00292291"/>
    <w:rsid w:val="002932F2"/>
    <w:rsid w:val="0029367E"/>
    <w:rsid w:val="002942CF"/>
    <w:rsid w:val="00294658"/>
    <w:rsid w:val="00294831"/>
    <w:rsid w:val="00294FEF"/>
    <w:rsid w:val="0029658D"/>
    <w:rsid w:val="002967F6"/>
    <w:rsid w:val="0029741A"/>
    <w:rsid w:val="00297735"/>
    <w:rsid w:val="00297770"/>
    <w:rsid w:val="00297ACF"/>
    <w:rsid w:val="002A0777"/>
    <w:rsid w:val="002A08B0"/>
    <w:rsid w:val="002A28FB"/>
    <w:rsid w:val="002A2F89"/>
    <w:rsid w:val="002A305F"/>
    <w:rsid w:val="002A3CAE"/>
    <w:rsid w:val="002A4ACB"/>
    <w:rsid w:val="002A4F11"/>
    <w:rsid w:val="002A4F33"/>
    <w:rsid w:val="002A57F3"/>
    <w:rsid w:val="002A5CBB"/>
    <w:rsid w:val="002A6710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4C73"/>
    <w:rsid w:val="002B5397"/>
    <w:rsid w:val="002B591B"/>
    <w:rsid w:val="002B5AE7"/>
    <w:rsid w:val="002B74F7"/>
    <w:rsid w:val="002B7506"/>
    <w:rsid w:val="002B75C2"/>
    <w:rsid w:val="002C0702"/>
    <w:rsid w:val="002C1EB4"/>
    <w:rsid w:val="002C24F2"/>
    <w:rsid w:val="002C2B6F"/>
    <w:rsid w:val="002C2D7E"/>
    <w:rsid w:val="002C2F02"/>
    <w:rsid w:val="002C301A"/>
    <w:rsid w:val="002C52F2"/>
    <w:rsid w:val="002C5837"/>
    <w:rsid w:val="002C5C8C"/>
    <w:rsid w:val="002C6F05"/>
    <w:rsid w:val="002C710A"/>
    <w:rsid w:val="002D036C"/>
    <w:rsid w:val="002D0646"/>
    <w:rsid w:val="002D0FB7"/>
    <w:rsid w:val="002D106D"/>
    <w:rsid w:val="002D145B"/>
    <w:rsid w:val="002D1F86"/>
    <w:rsid w:val="002D2ED1"/>
    <w:rsid w:val="002D3292"/>
    <w:rsid w:val="002D34DA"/>
    <w:rsid w:val="002D4D8B"/>
    <w:rsid w:val="002D4F05"/>
    <w:rsid w:val="002D537D"/>
    <w:rsid w:val="002D65E9"/>
    <w:rsid w:val="002D71C6"/>
    <w:rsid w:val="002D71E8"/>
    <w:rsid w:val="002D7424"/>
    <w:rsid w:val="002E09E3"/>
    <w:rsid w:val="002E1578"/>
    <w:rsid w:val="002E1EA6"/>
    <w:rsid w:val="002E2191"/>
    <w:rsid w:val="002E2356"/>
    <w:rsid w:val="002E24EC"/>
    <w:rsid w:val="002E30EE"/>
    <w:rsid w:val="002E409B"/>
    <w:rsid w:val="002E5BB4"/>
    <w:rsid w:val="002E5C05"/>
    <w:rsid w:val="002E6F91"/>
    <w:rsid w:val="002E70CB"/>
    <w:rsid w:val="002E7885"/>
    <w:rsid w:val="002E7DE7"/>
    <w:rsid w:val="002F0441"/>
    <w:rsid w:val="002F04A5"/>
    <w:rsid w:val="002F0AAE"/>
    <w:rsid w:val="002F0E83"/>
    <w:rsid w:val="002F15B9"/>
    <w:rsid w:val="002F2052"/>
    <w:rsid w:val="002F2679"/>
    <w:rsid w:val="002F2A4A"/>
    <w:rsid w:val="002F306A"/>
    <w:rsid w:val="002F32D7"/>
    <w:rsid w:val="002F33EE"/>
    <w:rsid w:val="002F34F8"/>
    <w:rsid w:val="002F3C08"/>
    <w:rsid w:val="002F3C83"/>
    <w:rsid w:val="002F3C99"/>
    <w:rsid w:val="002F3DED"/>
    <w:rsid w:val="002F4A9B"/>
    <w:rsid w:val="002F58D9"/>
    <w:rsid w:val="002F671D"/>
    <w:rsid w:val="002F6D1E"/>
    <w:rsid w:val="002F7183"/>
    <w:rsid w:val="002F7211"/>
    <w:rsid w:val="002F7A4B"/>
    <w:rsid w:val="0030054D"/>
    <w:rsid w:val="00300E55"/>
    <w:rsid w:val="00301642"/>
    <w:rsid w:val="00302547"/>
    <w:rsid w:val="00302A8F"/>
    <w:rsid w:val="00303667"/>
    <w:rsid w:val="003043AA"/>
    <w:rsid w:val="00304D2B"/>
    <w:rsid w:val="00304FA7"/>
    <w:rsid w:val="00305057"/>
    <w:rsid w:val="0030539D"/>
    <w:rsid w:val="00305B2C"/>
    <w:rsid w:val="00310297"/>
    <w:rsid w:val="00310357"/>
    <w:rsid w:val="00310ACF"/>
    <w:rsid w:val="0031148A"/>
    <w:rsid w:val="00311B0E"/>
    <w:rsid w:val="00312428"/>
    <w:rsid w:val="00313014"/>
    <w:rsid w:val="003147EA"/>
    <w:rsid w:val="00314C57"/>
    <w:rsid w:val="003157BA"/>
    <w:rsid w:val="00315A27"/>
    <w:rsid w:val="00315D55"/>
    <w:rsid w:val="003162EB"/>
    <w:rsid w:val="00316F2A"/>
    <w:rsid w:val="00317510"/>
    <w:rsid w:val="00317689"/>
    <w:rsid w:val="00317792"/>
    <w:rsid w:val="00320293"/>
    <w:rsid w:val="00320315"/>
    <w:rsid w:val="003212DB"/>
    <w:rsid w:val="0032147D"/>
    <w:rsid w:val="00321534"/>
    <w:rsid w:val="00322343"/>
    <w:rsid w:val="00323203"/>
    <w:rsid w:val="003249F7"/>
    <w:rsid w:val="00327889"/>
    <w:rsid w:val="003279B3"/>
    <w:rsid w:val="00327DA5"/>
    <w:rsid w:val="00330F23"/>
    <w:rsid w:val="00332159"/>
    <w:rsid w:val="003326B3"/>
    <w:rsid w:val="00332C8B"/>
    <w:rsid w:val="00332FB2"/>
    <w:rsid w:val="003330F6"/>
    <w:rsid w:val="00333440"/>
    <w:rsid w:val="003342F4"/>
    <w:rsid w:val="00334FF0"/>
    <w:rsid w:val="00335424"/>
    <w:rsid w:val="003360A6"/>
    <w:rsid w:val="00336496"/>
    <w:rsid w:val="00336DDA"/>
    <w:rsid w:val="003372AD"/>
    <w:rsid w:val="003379C4"/>
    <w:rsid w:val="00337E4B"/>
    <w:rsid w:val="003400B8"/>
    <w:rsid w:val="003415F8"/>
    <w:rsid w:val="00341874"/>
    <w:rsid w:val="00341B4E"/>
    <w:rsid w:val="00342C88"/>
    <w:rsid w:val="00343093"/>
    <w:rsid w:val="00343A1A"/>
    <w:rsid w:val="00343BEC"/>
    <w:rsid w:val="003447C1"/>
    <w:rsid w:val="00344E8A"/>
    <w:rsid w:val="00345629"/>
    <w:rsid w:val="00347185"/>
    <w:rsid w:val="0034731A"/>
    <w:rsid w:val="0034764B"/>
    <w:rsid w:val="003478F0"/>
    <w:rsid w:val="00347D9F"/>
    <w:rsid w:val="00347DD0"/>
    <w:rsid w:val="0035029F"/>
    <w:rsid w:val="00350ABA"/>
    <w:rsid w:val="0035192E"/>
    <w:rsid w:val="00351A90"/>
    <w:rsid w:val="00352310"/>
    <w:rsid w:val="003528D4"/>
    <w:rsid w:val="003529D7"/>
    <w:rsid w:val="00354081"/>
    <w:rsid w:val="003544E7"/>
    <w:rsid w:val="00354A0D"/>
    <w:rsid w:val="0035587A"/>
    <w:rsid w:val="00355C2C"/>
    <w:rsid w:val="00356196"/>
    <w:rsid w:val="00356CFB"/>
    <w:rsid w:val="0036062E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5E4"/>
    <w:rsid w:val="003668AC"/>
    <w:rsid w:val="003679F5"/>
    <w:rsid w:val="003707F9"/>
    <w:rsid w:val="003716A7"/>
    <w:rsid w:val="003718DC"/>
    <w:rsid w:val="003719ED"/>
    <w:rsid w:val="00371F60"/>
    <w:rsid w:val="003720F2"/>
    <w:rsid w:val="00372B4F"/>
    <w:rsid w:val="003735BE"/>
    <w:rsid w:val="00373902"/>
    <w:rsid w:val="00374B10"/>
    <w:rsid w:val="00374B1F"/>
    <w:rsid w:val="00374BBD"/>
    <w:rsid w:val="00376448"/>
    <w:rsid w:val="00376E75"/>
    <w:rsid w:val="003772FC"/>
    <w:rsid w:val="00377B13"/>
    <w:rsid w:val="0038060F"/>
    <w:rsid w:val="0038067A"/>
    <w:rsid w:val="003817CB"/>
    <w:rsid w:val="00381B38"/>
    <w:rsid w:val="00381FDB"/>
    <w:rsid w:val="00382214"/>
    <w:rsid w:val="003822DD"/>
    <w:rsid w:val="00382BDE"/>
    <w:rsid w:val="00383F19"/>
    <w:rsid w:val="00384723"/>
    <w:rsid w:val="00384AEF"/>
    <w:rsid w:val="00384BE2"/>
    <w:rsid w:val="00385A3F"/>
    <w:rsid w:val="00385B9F"/>
    <w:rsid w:val="00387B7A"/>
    <w:rsid w:val="003904BE"/>
    <w:rsid w:val="00390C9E"/>
    <w:rsid w:val="00390F10"/>
    <w:rsid w:val="003911C0"/>
    <w:rsid w:val="00391F34"/>
    <w:rsid w:val="0039221F"/>
    <w:rsid w:val="003924F2"/>
    <w:rsid w:val="00392558"/>
    <w:rsid w:val="00392E0E"/>
    <w:rsid w:val="00393648"/>
    <w:rsid w:val="00393EC4"/>
    <w:rsid w:val="003957F7"/>
    <w:rsid w:val="00395B19"/>
    <w:rsid w:val="003962A9"/>
    <w:rsid w:val="00396410"/>
    <w:rsid w:val="00397F48"/>
    <w:rsid w:val="003A0320"/>
    <w:rsid w:val="003A0BFA"/>
    <w:rsid w:val="003A10F7"/>
    <w:rsid w:val="003A1142"/>
    <w:rsid w:val="003A1157"/>
    <w:rsid w:val="003A14B8"/>
    <w:rsid w:val="003A18E4"/>
    <w:rsid w:val="003A279E"/>
    <w:rsid w:val="003A2B58"/>
    <w:rsid w:val="003A3096"/>
    <w:rsid w:val="003A41EF"/>
    <w:rsid w:val="003A4917"/>
    <w:rsid w:val="003A4948"/>
    <w:rsid w:val="003A5CDB"/>
    <w:rsid w:val="003A6962"/>
    <w:rsid w:val="003A705B"/>
    <w:rsid w:val="003A7A29"/>
    <w:rsid w:val="003B07CA"/>
    <w:rsid w:val="003B0887"/>
    <w:rsid w:val="003B14ED"/>
    <w:rsid w:val="003B1EA9"/>
    <w:rsid w:val="003B24DF"/>
    <w:rsid w:val="003B34FC"/>
    <w:rsid w:val="003B377F"/>
    <w:rsid w:val="003B3DD8"/>
    <w:rsid w:val="003B42D0"/>
    <w:rsid w:val="003B5565"/>
    <w:rsid w:val="003B5878"/>
    <w:rsid w:val="003B5F7C"/>
    <w:rsid w:val="003B6452"/>
    <w:rsid w:val="003B6C52"/>
    <w:rsid w:val="003B77FE"/>
    <w:rsid w:val="003B79A0"/>
    <w:rsid w:val="003C0209"/>
    <w:rsid w:val="003C082E"/>
    <w:rsid w:val="003C12EF"/>
    <w:rsid w:val="003C130F"/>
    <w:rsid w:val="003C1E6B"/>
    <w:rsid w:val="003C2115"/>
    <w:rsid w:val="003C25DC"/>
    <w:rsid w:val="003C3A1E"/>
    <w:rsid w:val="003C4BD5"/>
    <w:rsid w:val="003C4F23"/>
    <w:rsid w:val="003C542C"/>
    <w:rsid w:val="003C6D43"/>
    <w:rsid w:val="003C734B"/>
    <w:rsid w:val="003C7684"/>
    <w:rsid w:val="003D0C2C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C80"/>
    <w:rsid w:val="003D3D31"/>
    <w:rsid w:val="003D3F74"/>
    <w:rsid w:val="003D497D"/>
    <w:rsid w:val="003D52C8"/>
    <w:rsid w:val="003D5353"/>
    <w:rsid w:val="003D5635"/>
    <w:rsid w:val="003D590C"/>
    <w:rsid w:val="003D5D70"/>
    <w:rsid w:val="003D5F6C"/>
    <w:rsid w:val="003D69A7"/>
    <w:rsid w:val="003D6AA5"/>
    <w:rsid w:val="003D6C33"/>
    <w:rsid w:val="003D6DFA"/>
    <w:rsid w:val="003D70A2"/>
    <w:rsid w:val="003D7430"/>
    <w:rsid w:val="003D7ED8"/>
    <w:rsid w:val="003D7FDF"/>
    <w:rsid w:val="003E05B3"/>
    <w:rsid w:val="003E090C"/>
    <w:rsid w:val="003E0FE8"/>
    <w:rsid w:val="003E178A"/>
    <w:rsid w:val="003E213C"/>
    <w:rsid w:val="003E279C"/>
    <w:rsid w:val="003E2A55"/>
    <w:rsid w:val="003E2B13"/>
    <w:rsid w:val="003E339D"/>
    <w:rsid w:val="003E37C8"/>
    <w:rsid w:val="003E42FE"/>
    <w:rsid w:val="003E4436"/>
    <w:rsid w:val="003E5195"/>
    <w:rsid w:val="003E5422"/>
    <w:rsid w:val="003E5659"/>
    <w:rsid w:val="003E6D02"/>
    <w:rsid w:val="003E77B0"/>
    <w:rsid w:val="003E79D4"/>
    <w:rsid w:val="003E7BE1"/>
    <w:rsid w:val="003F00A3"/>
    <w:rsid w:val="003F0443"/>
    <w:rsid w:val="003F0C13"/>
    <w:rsid w:val="003F108A"/>
    <w:rsid w:val="003F10FE"/>
    <w:rsid w:val="003F1488"/>
    <w:rsid w:val="003F15A5"/>
    <w:rsid w:val="003F1A57"/>
    <w:rsid w:val="003F223F"/>
    <w:rsid w:val="003F2953"/>
    <w:rsid w:val="003F37E1"/>
    <w:rsid w:val="003F3B8D"/>
    <w:rsid w:val="003F402D"/>
    <w:rsid w:val="003F4068"/>
    <w:rsid w:val="003F45F0"/>
    <w:rsid w:val="003F4E03"/>
    <w:rsid w:val="003F5150"/>
    <w:rsid w:val="003F5F15"/>
    <w:rsid w:val="003F6278"/>
    <w:rsid w:val="003F6529"/>
    <w:rsid w:val="003F7649"/>
    <w:rsid w:val="003F7DDE"/>
    <w:rsid w:val="00400197"/>
    <w:rsid w:val="004002D2"/>
    <w:rsid w:val="00400360"/>
    <w:rsid w:val="004011CB"/>
    <w:rsid w:val="004011D7"/>
    <w:rsid w:val="004013C7"/>
    <w:rsid w:val="00401A6C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18E3"/>
    <w:rsid w:val="0041205D"/>
    <w:rsid w:val="00412278"/>
    <w:rsid w:val="004124A0"/>
    <w:rsid w:val="00413BD0"/>
    <w:rsid w:val="0041512D"/>
    <w:rsid w:val="0041518F"/>
    <w:rsid w:val="00415C7E"/>
    <w:rsid w:val="00415F17"/>
    <w:rsid w:val="00416030"/>
    <w:rsid w:val="00416330"/>
    <w:rsid w:val="00417230"/>
    <w:rsid w:val="0042046C"/>
    <w:rsid w:val="004212DE"/>
    <w:rsid w:val="004214EF"/>
    <w:rsid w:val="00421B7D"/>
    <w:rsid w:val="00422822"/>
    <w:rsid w:val="00423707"/>
    <w:rsid w:val="00423D42"/>
    <w:rsid w:val="00424E7D"/>
    <w:rsid w:val="00425098"/>
    <w:rsid w:val="00425589"/>
    <w:rsid w:val="0042601D"/>
    <w:rsid w:val="00426081"/>
    <w:rsid w:val="00426939"/>
    <w:rsid w:val="00426ED2"/>
    <w:rsid w:val="0042739C"/>
    <w:rsid w:val="00427453"/>
    <w:rsid w:val="00427D62"/>
    <w:rsid w:val="0043050A"/>
    <w:rsid w:val="00430566"/>
    <w:rsid w:val="00430844"/>
    <w:rsid w:val="004316A7"/>
    <w:rsid w:val="004319F1"/>
    <w:rsid w:val="00432491"/>
    <w:rsid w:val="0043326A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9A1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544A"/>
    <w:rsid w:val="004454C7"/>
    <w:rsid w:val="004463BC"/>
    <w:rsid w:val="00446780"/>
    <w:rsid w:val="0045085B"/>
    <w:rsid w:val="004510B3"/>
    <w:rsid w:val="00451615"/>
    <w:rsid w:val="00452684"/>
    <w:rsid w:val="00452BFA"/>
    <w:rsid w:val="00452E12"/>
    <w:rsid w:val="0045589E"/>
    <w:rsid w:val="00457068"/>
    <w:rsid w:val="00460559"/>
    <w:rsid w:val="00460A0B"/>
    <w:rsid w:val="004620BA"/>
    <w:rsid w:val="0046213A"/>
    <w:rsid w:val="0046228E"/>
    <w:rsid w:val="00463C81"/>
    <w:rsid w:val="00464573"/>
    <w:rsid w:val="00464749"/>
    <w:rsid w:val="00464F9F"/>
    <w:rsid w:val="0046542C"/>
    <w:rsid w:val="004659A9"/>
    <w:rsid w:val="00465C8C"/>
    <w:rsid w:val="00465E24"/>
    <w:rsid w:val="00466589"/>
    <w:rsid w:val="004671FF"/>
    <w:rsid w:val="00467244"/>
    <w:rsid w:val="00467B7A"/>
    <w:rsid w:val="004702DC"/>
    <w:rsid w:val="00470B96"/>
    <w:rsid w:val="0047127D"/>
    <w:rsid w:val="0047184C"/>
    <w:rsid w:val="0047234C"/>
    <w:rsid w:val="0047236E"/>
    <w:rsid w:val="00472911"/>
    <w:rsid w:val="00472CF3"/>
    <w:rsid w:val="00472EF4"/>
    <w:rsid w:val="00473A38"/>
    <w:rsid w:val="0047496E"/>
    <w:rsid w:val="00475359"/>
    <w:rsid w:val="00475743"/>
    <w:rsid w:val="004762E7"/>
    <w:rsid w:val="004764B0"/>
    <w:rsid w:val="00476BAA"/>
    <w:rsid w:val="00477134"/>
    <w:rsid w:val="004772B7"/>
    <w:rsid w:val="00477B9B"/>
    <w:rsid w:val="00477D23"/>
    <w:rsid w:val="00477E5F"/>
    <w:rsid w:val="004802D4"/>
    <w:rsid w:val="00480716"/>
    <w:rsid w:val="00480BB4"/>
    <w:rsid w:val="00480DDF"/>
    <w:rsid w:val="0048163A"/>
    <w:rsid w:val="004819C1"/>
    <w:rsid w:val="00481C87"/>
    <w:rsid w:val="00481F90"/>
    <w:rsid w:val="00482460"/>
    <w:rsid w:val="004836E1"/>
    <w:rsid w:val="00483B19"/>
    <w:rsid w:val="004847F3"/>
    <w:rsid w:val="0048550B"/>
    <w:rsid w:val="004865D5"/>
    <w:rsid w:val="00487403"/>
    <w:rsid w:val="00487833"/>
    <w:rsid w:val="0048795A"/>
    <w:rsid w:val="00491712"/>
    <w:rsid w:val="00491F35"/>
    <w:rsid w:val="00492899"/>
    <w:rsid w:val="0049296B"/>
    <w:rsid w:val="0049390E"/>
    <w:rsid w:val="00493C9F"/>
    <w:rsid w:val="00494A00"/>
    <w:rsid w:val="00494D6F"/>
    <w:rsid w:val="00495585"/>
    <w:rsid w:val="00495911"/>
    <w:rsid w:val="004964A2"/>
    <w:rsid w:val="00497A63"/>
    <w:rsid w:val="00497A91"/>
    <w:rsid w:val="004A05A0"/>
    <w:rsid w:val="004A0E75"/>
    <w:rsid w:val="004A0FFA"/>
    <w:rsid w:val="004A14A0"/>
    <w:rsid w:val="004A1910"/>
    <w:rsid w:val="004A1AAF"/>
    <w:rsid w:val="004A1F3D"/>
    <w:rsid w:val="004A278F"/>
    <w:rsid w:val="004A28BA"/>
    <w:rsid w:val="004A28EE"/>
    <w:rsid w:val="004A2A42"/>
    <w:rsid w:val="004A346B"/>
    <w:rsid w:val="004A3580"/>
    <w:rsid w:val="004A3C30"/>
    <w:rsid w:val="004A3CD8"/>
    <w:rsid w:val="004A4535"/>
    <w:rsid w:val="004A46A2"/>
    <w:rsid w:val="004A4A2D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762"/>
    <w:rsid w:val="004B79C1"/>
    <w:rsid w:val="004C1E72"/>
    <w:rsid w:val="004C2DAF"/>
    <w:rsid w:val="004C2EEB"/>
    <w:rsid w:val="004C33E9"/>
    <w:rsid w:val="004C39ED"/>
    <w:rsid w:val="004C4B91"/>
    <w:rsid w:val="004C58F3"/>
    <w:rsid w:val="004C5FBE"/>
    <w:rsid w:val="004C6EDC"/>
    <w:rsid w:val="004C7ABD"/>
    <w:rsid w:val="004D03E8"/>
    <w:rsid w:val="004D0AB8"/>
    <w:rsid w:val="004D0AF4"/>
    <w:rsid w:val="004D15B2"/>
    <w:rsid w:val="004D179C"/>
    <w:rsid w:val="004D1B83"/>
    <w:rsid w:val="004D1BFE"/>
    <w:rsid w:val="004D1E27"/>
    <w:rsid w:val="004D213C"/>
    <w:rsid w:val="004D3E13"/>
    <w:rsid w:val="004D42B2"/>
    <w:rsid w:val="004D6053"/>
    <w:rsid w:val="004D6190"/>
    <w:rsid w:val="004D6537"/>
    <w:rsid w:val="004D78C2"/>
    <w:rsid w:val="004D7996"/>
    <w:rsid w:val="004D7E91"/>
    <w:rsid w:val="004D7ED8"/>
    <w:rsid w:val="004E0221"/>
    <w:rsid w:val="004E0448"/>
    <w:rsid w:val="004E0D82"/>
    <w:rsid w:val="004E1248"/>
    <w:rsid w:val="004E1305"/>
    <w:rsid w:val="004E15E0"/>
    <w:rsid w:val="004E27DA"/>
    <w:rsid w:val="004E2961"/>
    <w:rsid w:val="004E2C3F"/>
    <w:rsid w:val="004E392C"/>
    <w:rsid w:val="004E499A"/>
    <w:rsid w:val="004E4A5B"/>
    <w:rsid w:val="004E4FBD"/>
    <w:rsid w:val="004E5602"/>
    <w:rsid w:val="004E60D6"/>
    <w:rsid w:val="004E6183"/>
    <w:rsid w:val="004E66E6"/>
    <w:rsid w:val="004E7D15"/>
    <w:rsid w:val="004F04FD"/>
    <w:rsid w:val="004F07A5"/>
    <w:rsid w:val="004F0AD3"/>
    <w:rsid w:val="004F0D42"/>
    <w:rsid w:val="004F14B9"/>
    <w:rsid w:val="004F14E5"/>
    <w:rsid w:val="004F1E8D"/>
    <w:rsid w:val="004F25A6"/>
    <w:rsid w:val="004F2AD6"/>
    <w:rsid w:val="004F3F23"/>
    <w:rsid w:val="004F4AB6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0F58"/>
    <w:rsid w:val="0050164D"/>
    <w:rsid w:val="00502400"/>
    <w:rsid w:val="00502C21"/>
    <w:rsid w:val="00503CCA"/>
    <w:rsid w:val="00504757"/>
    <w:rsid w:val="00505F53"/>
    <w:rsid w:val="00506E08"/>
    <w:rsid w:val="00507370"/>
    <w:rsid w:val="00507771"/>
    <w:rsid w:val="00510C98"/>
    <w:rsid w:val="005114EE"/>
    <w:rsid w:val="00511A09"/>
    <w:rsid w:val="00511EB6"/>
    <w:rsid w:val="005121FE"/>
    <w:rsid w:val="00512561"/>
    <w:rsid w:val="00512AA4"/>
    <w:rsid w:val="00513456"/>
    <w:rsid w:val="00513963"/>
    <w:rsid w:val="00513B79"/>
    <w:rsid w:val="00513E9D"/>
    <w:rsid w:val="0051537A"/>
    <w:rsid w:val="00516295"/>
    <w:rsid w:val="005168B1"/>
    <w:rsid w:val="00520A1C"/>
    <w:rsid w:val="00521AB8"/>
    <w:rsid w:val="00522604"/>
    <w:rsid w:val="00523540"/>
    <w:rsid w:val="00523995"/>
    <w:rsid w:val="00523A86"/>
    <w:rsid w:val="00523E3F"/>
    <w:rsid w:val="00524128"/>
    <w:rsid w:val="00525B5A"/>
    <w:rsid w:val="0052601B"/>
    <w:rsid w:val="00526EC7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322B"/>
    <w:rsid w:val="0053371A"/>
    <w:rsid w:val="00533D47"/>
    <w:rsid w:val="00533E48"/>
    <w:rsid w:val="005340A1"/>
    <w:rsid w:val="00534C71"/>
    <w:rsid w:val="00535000"/>
    <w:rsid w:val="00535221"/>
    <w:rsid w:val="005356AD"/>
    <w:rsid w:val="00535737"/>
    <w:rsid w:val="00535B7D"/>
    <w:rsid w:val="00535E86"/>
    <w:rsid w:val="005366F4"/>
    <w:rsid w:val="00536988"/>
    <w:rsid w:val="00536A23"/>
    <w:rsid w:val="005372A0"/>
    <w:rsid w:val="005373C9"/>
    <w:rsid w:val="00537D80"/>
    <w:rsid w:val="0054168E"/>
    <w:rsid w:val="00541A68"/>
    <w:rsid w:val="00541DD9"/>
    <w:rsid w:val="0054254F"/>
    <w:rsid w:val="0054266E"/>
    <w:rsid w:val="00542AA6"/>
    <w:rsid w:val="00542B4C"/>
    <w:rsid w:val="00542C1E"/>
    <w:rsid w:val="00543AC9"/>
    <w:rsid w:val="00543FAE"/>
    <w:rsid w:val="00545627"/>
    <w:rsid w:val="00545858"/>
    <w:rsid w:val="00546791"/>
    <w:rsid w:val="005470C6"/>
    <w:rsid w:val="005475E8"/>
    <w:rsid w:val="00547D88"/>
    <w:rsid w:val="00550606"/>
    <w:rsid w:val="0055145A"/>
    <w:rsid w:val="0055145F"/>
    <w:rsid w:val="00551F2C"/>
    <w:rsid w:val="00551F98"/>
    <w:rsid w:val="0055240B"/>
    <w:rsid w:val="00552639"/>
    <w:rsid w:val="00552FBA"/>
    <w:rsid w:val="0055387B"/>
    <w:rsid w:val="00554BC6"/>
    <w:rsid w:val="00555602"/>
    <w:rsid w:val="00556184"/>
    <w:rsid w:val="005563DC"/>
    <w:rsid w:val="00556E93"/>
    <w:rsid w:val="005613E7"/>
    <w:rsid w:val="00562142"/>
    <w:rsid w:val="005626E8"/>
    <w:rsid w:val="00562913"/>
    <w:rsid w:val="00563BF6"/>
    <w:rsid w:val="00564742"/>
    <w:rsid w:val="005648FA"/>
    <w:rsid w:val="005653C9"/>
    <w:rsid w:val="005662F8"/>
    <w:rsid w:val="005667D0"/>
    <w:rsid w:val="005668D7"/>
    <w:rsid w:val="00566978"/>
    <w:rsid w:val="00566A1A"/>
    <w:rsid w:val="005679AA"/>
    <w:rsid w:val="00570081"/>
    <w:rsid w:val="005700B4"/>
    <w:rsid w:val="0057015D"/>
    <w:rsid w:val="00570559"/>
    <w:rsid w:val="00570717"/>
    <w:rsid w:val="005718C2"/>
    <w:rsid w:val="0057238E"/>
    <w:rsid w:val="0057303F"/>
    <w:rsid w:val="00573583"/>
    <w:rsid w:val="00573B8D"/>
    <w:rsid w:val="00573E5B"/>
    <w:rsid w:val="00573ED4"/>
    <w:rsid w:val="00574042"/>
    <w:rsid w:val="0057488A"/>
    <w:rsid w:val="00574BAC"/>
    <w:rsid w:val="005762D9"/>
    <w:rsid w:val="00576AEC"/>
    <w:rsid w:val="0057744A"/>
    <w:rsid w:val="00577560"/>
    <w:rsid w:val="005807BA"/>
    <w:rsid w:val="00580FD3"/>
    <w:rsid w:val="00581E46"/>
    <w:rsid w:val="00582794"/>
    <w:rsid w:val="00582C38"/>
    <w:rsid w:val="0058369C"/>
    <w:rsid w:val="00583BC6"/>
    <w:rsid w:val="005840A0"/>
    <w:rsid w:val="00584B7F"/>
    <w:rsid w:val="00584D8B"/>
    <w:rsid w:val="005851F8"/>
    <w:rsid w:val="00585235"/>
    <w:rsid w:val="0058572D"/>
    <w:rsid w:val="00585929"/>
    <w:rsid w:val="005874FA"/>
    <w:rsid w:val="005878E1"/>
    <w:rsid w:val="00590043"/>
    <w:rsid w:val="00590C70"/>
    <w:rsid w:val="00591927"/>
    <w:rsid w:val="005919F8"/>
    <w:rsid w:val="00592248"/>
    <w:rsid w:val="00594719"/>
    <w:rsid w:val="00594845"/>
    <w:rsid w:val="00594C62"/>
    <w:rsid w:val="005959B1"/>
    <w:rsid w:val="005963F8"/>
    <w:rsid w:val="00596563"/>
    <w:rsid w:val="00596EBC"/>
    <w:rsid w:val="00597264"/>
    <w:rsid w:val="00597DF5"/>
    <w:rsid w:val="005A1007"/>
    <w:rsid w:val="005A1F98"/>
    <w:rsid w:val="005A240E"/>
    <w:rsid w:val="005A3582"/>
    <w:rsid w:val="005A38EA"/>
    <w:rsid w:val="005A3AD2"/>
    <w:rsid w:val="005A4F14"/>
    <w:rsid w:val="005A642A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472B"/>
    <w:rsid w:val="005B5095"/>
    <w:rsid w:val="005B51F7"/>
    <w:rsid w:val="005B53F9"/>
    <w:rsid w:val="005B599B"/>
    <w:rsid w:val="005B6D27"/>
    <w:rsid w:val="005B759D"/>
    <w:rsid w:val="005B7AD0"/>
    <w:rsid w:val="005C0ADD"/>
    <w:rsid w:val="005C10A7"/>
    <w:rsid w:val="005C1197"/>
    <w:rsid w:val="005C1897"/>
    <w:rsid w:val="005C208A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1A2"/>
    <w:rsid w:val="005C6758"/>
    <w:rsid w:val="005C6B7D"/>
    <w:rsid w:val="005C6C06"/>
    <w:rsid w:val="005C7042"/>
    <w:rsid w:val="005D0143"/>
    <w:rsid w:val="005D0C17"/>
    <w:rsid w:val="005D0FD1"/>
    <w:rsid w:val="005D4257"/>
    <w:rsid w:val="005D4609"/>
    <w:rsid w:val="005D4E0B"/>
    <w:rsid w:val="005D59F6"/>
    <w:rsid w:val="005D5D3F"/>
    <w:rsid w:val="005D6684"/>
    <w:rsid w:val="005D6865"/>
    <w:rsid w:val="005D6DDC"/>
    <w:rsid w:val="005D76C8"/>
    <w:rsid w:val="005D77C8"/>
    <w:rsid w:val="005D7A5F"/>
    <w:rsid w:val="005E1631"/>
    <w:rsid w:val="005E18F3"/>
    <w:rsid w:val="005E1F9E"/>
    <w:rsid w:val="005E2FE6"/>
    <w:rsid w:val="005E3059"/>
    <w:rsid w:val="005E38F1"/>
    <w:rsid w:val="005E3D60"/>
    <w:rsid w:val="005E5709"/>
    <w:rsid w:val="005E5FE3"/>
    <w:rsid w:val="005E7E59"/>
    <w:rsid w:val="005F08A7"/>
    <w:rsid w:val="005F2AF5"/>
    <w:rsid w:val="005F310A"/>
    <w:rsid w:val="005F34F1"/>
    <w:rsid w:val="005F3A8B"/>
    <w:rsid w:val="005F3F7D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0B3"/>
    <w:rsid w:val="006013D2"/>
    <w:rsid w:val="00601FBC"/>
    <w:rsid w:val="00602324"/>
    <w:rsid w:val="00602415"/>
    <w:rsid w:val="00602DAA"/>
    <w:rsid w:val="0060346E"/>
    <w:rsid w:val="00603BE7"/>
    <w:rsid w:val="006040A3"/>
    <w:rsid w:val="00604D75"/>
    <w:rsid w:val="0060500D"/>
    <w:rsid w:val="0060556B"/>
    <w:rsid w:val="006057A5"/>
    <w:rsid w:val="0060586B"/>
    <w:rsid w:val="00605C2D"/>
    <w:rsid w:val="006069F7"/>
    <w:rsid w:val="00606DCE"/>
    <w:rsid w:val="006070CD"/>
    <w:rsid w:val="006072AF"/>
    <w:rsid w:val="006072E4"/>
    <w:rsid w:val="006073EB"/>
    <w:rsid w:val="00607BAC"/>
    <w:rsid w:val="00610078"/>
    <w:rsid w:val="006102DD"/>
    <w:rsid w:val="006103AA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5B9"/>
    <w:rsid w:val="006138DF"/>
    <w:rsid w:val="00613977"/>
    <w:rsid w:val="00614013"/>
    <w:rsid w:val="00614381"/>
    <w:rsid w:val="00616426"/>
    <w:rsid w:val="006166F7"/>
    <w:rsid w:val="006166FA"/>
    <w:rsid w:val="006178B0"/>
    <w:rsid w:val="006178C6"/>
    <w:rsid w:val="00617A8E"/>
    <w:rsid w:val="006204E8"/>
    <w:rsid w:val="00620556"/>
    <w:rsid w:val="00621172"/>
    <w:rsid w:val="0062247B"/>
    <w:rsid w:val="00622E17"/>
    <w:rsid w:val="00622F60"/>
    <w:rsid w:val="006233E0"/>
    <w:rsid w:val="0062359F"/>
    <w:rsid w:val="00624CFA"/>
    <w:rsid w:val="006263BF"/>
    <w:rsid w:val="00626520"/>
    <w:rsid w:val="00626C2A"/>
    <w:rsid w:val="00627524"/>
    <w:rsid w:val="00627978"/>
    <w:rsid w:val="00627C39"/>
    <w:rsid w:val="00627E16"/>
    <w:rsid w:val="00627FCC"/>
    <w:rsid w:val="00630E68"/>
    <w:rsid w:val="00631CB2"/>
    <w:rsid w:val="00633E23"/>
    <w:rsid w:val="00633E3F"/>
    <w:rsid w:val="00633F84"/>
    <w:rsid w:val="006347FE"/>
    <w:rsid w:val="00634A8D"/>
    <w:rsid w:val="0063531A"/>
    <w:rsid w:val="00636577"/>
    <w:rsid w:val="00637338"/>
    <w:rsid w:val="006374EA"/>
    <w:rsid w:val="00637AFF"/>
    <w:rsid w:val="00637BE7"/>
    <w:rsid w:val="00640D44"/>
    <w:rsid w:val="00640E5A"/>
    <w:rsid w:val="0064177E"/>
    <w:rsid w:val="006418E5"/>
    <w:rsid w:val="00641CB4"/>
    <w:rsid w:val="00641EB7"/>
    <w:rsid w:val="0064415A"/>
    <w:rsid w:val="00644944"/>
    <w:rsid w:val="00644CDD"/>
    <w:rsid w:val="00645449"/>
    <w:rsid w:val="00645D97"/>
    <w:rsid w:val="0064790D"/>
    <w:rsid w:val="00647C5B"/>
    <w:rsid w:val="006510A3"/>
    <w:rsid w:val="00651132"/>
    <w:rsid w:val="006514AB"/>
    <w:rsid w:val="00651CF4"/>
    <w:rsid w:val="00652572"/>
    <w:rsid w:val="00652839"/>
    <w:rsid w:val="00653277"/>
    <w:rsid w:val="00653685"/>
    <w:rsid w:val="006538DD"/>
    <w:rsid w:val="00655524"/>
    <w:rsid w:val="006559A0"/>
    <w:rsid w:val="00655D23"/>
    <w:rsid w:val="0065634B"/>
    <w:rsid w:val="006566DA"/>
    <w:rsid w:val="00656D0B"/>
    <w:rsid w:val="00657005"/>
    <w:rsid w:val="006574EB"/>
    <w:rsid w:val="00657536"/>
    <w:rsid w:val="00657D08"/>
    <w:rsid w:val="00657F2B"/>
    <w:rsid w:val="00660083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70277"/>
    <w:rsid w:val="0067037F"/>
    <w:rsid w:val="00670B57"/>
    <w:rsid w:val="00672733"/>
    <w:rsid w:val="006727A2"/>
    <w:rsid w:val="00672C84"/>
    <w:rsid w:val="00673C92"/>
    <w:rsid w:val="00675D76"/>
    <w:rsid w:val="006761EE"/>
    <w:rsid w:val="006763AB"/>
    <w:rsid w:val="00676CA4"/>
    <w:rsid w:val="00677806"/>
    <w:rsid w:val="00677C65"/>
    <w:rsid w:val="00677F7C"/>
    <w:rsid w:val="0068039B"/>
    <w:rsid w:val="00680A33"/>
    <w:rsid w:val="006812FF"/>
    <w:rsid w:val="00682EAD"/>
    <w:rsid w:val="00683535"/>
    <w:rsid w:val="00683815"/>
    <w:rsid w:val="0068399D"/>
    <w:rsid w:val="00684683"/>
    <w:rsid w:val="00685F35"/>
    <w:rsid w:val="00686483"/>
    <w:rsid w:val="006869D8"/>
    <w:rsid w:val="00687178"/>
    <w:rsid w:val="006875A6"/>
    <w:rsid w:val="006907DF"/>
    <w:rsid w:val="00690982"/>
    <w:rsid w:val="00691857"/>
    <w:rsid w:val="00692224"/>
    <w:rsid w:val="00692D60"/>
    <w:rsid w:val="00693BB6"/>
    <w:rsid w:val="0069408C"/>
    <w:rsid w:val="00694AD8"/>
    <w:rsid w:val="00694B76"/>
    <w:rsid w:val="00694D31"/>
    <w:rsid w:val="006957FA"/>
    <w:rsid w:val="006963D6"/>
    <w:rsid w:val="00696C11"/>
    <w:rsid w:val="00696C55"/>
    <w:rsid w:val="0069719F"/>
    <w:rsid w:val="006A06BE"/>
    <w:rsid w:val="006A0B6E"/>
    <w:rsid w:val="006A0E50"/>
    <w:rsid w:val="006A15D9"/>
    <w:rsid w:val="006A1649"/>
    <w:rsid w:val="006A16C4"/>
    <w:rsid w:val="006A171C"/>
    <w:rsid w:val="006A19FE"/>
    <w:rsid w:val="006A1B55"/>
    <w:rsid w:val="006A1CE2"/>
    <w:rsid w:val="006A1D83"/>
    <w:rsid w:val="006A1EC3"/>
    <w:rsid w:val="006A2021"/>
    <w:rsid w:val="006A2D3D"/>
    <w:rsid w:val="006A38C9"/>
    <w:rsid w:val="006A3CB5"/>
    <w:rsid w:val="006A46B6"/>
    <w:rsid w:val="006A5DFC"/>
    <w:rsid w:val="006A6A5C"/>
    <w:rsid w:val="006A6EAA"/>
    <w:rsid w:val="006A717B"/>
    <w:rsid w:val="006A7D52"/>
    <w:rsid w:val="006B07A7"/>
    <w:rsid w:val="006B0A1C"/>
    <w:rsid w:val="006B0D48"/>
    <w:rsid w:val="006B1037"/>
    <w:rsid w:val="006B130E"/>
    <w:rsid w:val="006B20F3"/>
    <w:rsid w:val="006B2954"/>
    <w:rsid w:val="006B2A47"/>
    <w:rsid w:val="006B2BD1"/>
    <w:rsid w:val="006B3381"/>
    <w:rsid w:val="006B458C"/>
    <w:rsid w:val="006B6616"/>
    <w:rsid w:val="006B6664"/>
    <w:rsid w:val="006B77BE"/>
    <w:rsid w:val="006B7FD5"/>
    <w:rsid w:val="006C0DD0"/>
    <w:rsid w:val="006C1129"/>
    <w:rsid w:val="006C17BB"/>
    <w:rsid w:val="006C1AA3"/>
    <w:rsid w:val="006C232F"/>
    <w:rsid w:val="006C2470"/>
    <w:rsid w:val="006C32ED"/>
    <w:rsid w:val="006C45B7"/>
    <w:rsid w:val="006C4B7E"/>
    <w:rsid w:val="006C50CA"/>
    <w:rsid w:val="006C5812"/>
    <w:rsid w:val="006C598B"/>
    <w:rsid w:val="006C62B7"/>
    <w:rsid w:val="006C67C3"/>
    <w:rsid w:val="006C6A14"/>
    <w:rsid w:val="006C72E9"/>
    <w:rsid w:val="006C79C8"/>
    <w:rsid w:val="006D054B"/>
    <w:rsid w:val="006D0B26"/>
    <w:rsid w:val="006D1356"/>
    <w:rsid w:val="006D16F2"/>
    <w:rsid w:val="006D2C3E"/>
    <w:rsid w:val="006D2EE8"/>
    <w:rsid w:val="006D3AD6"/>
    <w:rsid w:val="006D5000"/>
    <w:rsid w:val="006D5177"/>
    <w:rsid w:val="006D57BA"/>
    <w:rsid w:val="006D58F6"/>
    <w:rsid w:val="006D5DF6"/>
    <w:rsid w:val="006D692C"/>
    <w:rsid w:val="006D69CD"/>
    <w:rsid w:val="006D6ABA"/>
    <w:rsid w:val="006D6FB6"/>
    <w:rsid w:val="006D76C8"/>
    <w:rsid w:val="006D7A2C"/>
    <w:rsid w:val="006D7C4A"/>
    <w:rsid w:val="006E0CBC"/>
    <w:rsid w:val="006E31B0"/>
    <w:rsid w:val="006E325B"/>
    <w:rsid w:val="006E3494"/>
    <w:rsid w:val="006E46D5"/>
    <w:rsid w:val="006E5BCE"/>
    <w:rsid w:val="006E6404"/>
    <w:rsid w:val="006E6745"/>
    <w:rsid w:val="006E6985"/>
    <w:rsid w:val="006E6E97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304"/>
    <w:rsid w:val="006F28D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DEC"/>
    <w:rsid w:val="00700A7E"/>
    <w:rsid w:val="007010F1"/>
    <w:rsid w:val="00701C68"/>
    <w:rsid w:val="00701CA9"/>
    <w:rsid w:val="0070229F"/>
    <w:rsid w:val="00702504"/>
    <w:rsid w:val="00702F17"/>
    <w:rsid w:val="0070345D"/>
    <w:rsid w:val="00704176"/>
    <w:rsid w:val="0070502E"/>
    <w:rsid w:val="00705B2F"/>
    <w:rsid w:val="00705C6B"/>
    <w:rsid w:val="007071F8"/>
    <w:rsid w:val="0070746D"/>
    <w:rsid w:val="007103BB"/>
    <w:rsid w:val="00710865"/>
    <w:rsid w:val="00710F19"/>
    <w:rsid w:val="00711310"/>
    <w:rsid w:val="00711D0C"/>
    <w:rsid w:val="00712DA2"/>
    <w:rsid w:val="00712FC0"/>
    <w:rsid w:val="00713080"/>
    <w:rsid w:val="0071337B"/>
    <w:rsid w:val="007153E7"/>
    <w:rsid w:val="00715639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1C5"/>
    <w:rsid w:val="007208F7"/>
    <w:rsid w:val="0072113D"/>
    <w:rsid w:val="007225D0"/>
    <w:rsid w:val="00722693"/>
    <w:rsid w:val="00722850"/>
    <w:rsid w:val="00722BCD"/>
    <w:rsid w:val="007248C3"/>
    <w:rsid w:val="007249DC"/>
    <w:rsid w:val="007259C0"/>
    <w:rsid w:val="0072618B"/>
    <w:rsid w:val="00726AA2"/>
    <w:rsid w:val="0072722D"/>
    <w:rsid w:val="007272ED"/>
    <w:rsid w:val="00727517"/>
    <w:rsid w:val="0073043F"/>
    <w:rsid w:val="00731BE4"/>
    <w:rsid w:val="00732472"/>
    <w:rsid w:val="00732E2B"/>
    <w:rsid w:val="007331C5"/>
    <w:rsid w:val="00733DCB"/>
    <w:rsid w:val="007347F0"/>
    <w:rsid w:val="007351E0"/>
    <w:rsid w:val="007356D9"/>
    <w:rsid w:val="00735A2B"/>
    <w:rsid w:val="00736CC8"/>
    <w:rsid w:val="00736EB2"/>
    <w:rsid w:val="007371F8"/>
    <w:rsid w:val="007372CC"/>
    <w:rsid w:val="0073753E"/>
    <w:rsid w:val="00740603"/>
    <w:rsid w:val="00740620"/>
    <w:rsid w:val="00740792"/>
    <w:rsid w:val="00740D3E"/>
    <w:rsid w:val="007410E8"/>
    <w:rsid w:val="007415F8"/>
    <w:rsid w:val="0074168D"/>
    <w:rsid w:val="00741942"/>
    <w:rsid w:val="00741949"/>
    <w:rsid w:val="007420EB"/>
    <w:rsid w:val="007423E3"/>
    <w:rsid w:val="00742D30"/>
    <w:rsid w:val="007438F8"/>
    <w:rsid w:val="00743CF6"/>
    <w:rsid w:val="00744F93"/>
    <w:rsid w:val="007452DC"/>
    <w:rsid w:val="00745856"/>
    <w:rsid w:val="00747581"/>
    <w:rsid w:val="00747FD8"/>
    <w:rsid w:val="00750AE6"/>
    <w:rsid w:val="00750E11"/>
    <w:rsid w:val="007511BF"/>
    <w:rsid w:val="00751997"/>
    <w:rsid w:val="00752FF9"/>
    <w:rsid w:val="007539A3"/>
    <w:rsid w:val="00753C91"/>
    <w:rsid w:val="00753FCD"/>
    <w:rsid w:val="00754F88"/>
    <w:rsid w:val="00755680"/>
    <w:rsid w:val="00755FAD"/>
    <w:rsid w:val="0075629C"/>
    <w:rsid w:val="00756523"/>
    <w:rsid w:val="007568AF"/>
    <w:rsid w:val="0075729E"/>
    <w:rsid w:val="007573E5"/>
    <w:rsid w:val="00757715"/>
    <w:rsid w:val="00760056"/>
    <w:rsid w:val="0076034E"/>
    <w:rsid w:val="00760779"/>
    <w:rsid w:val="00760AAB"/>
    <w:rsid w:val="0076134A"/>
    <w:rsid w:val="00761760"/>
    <w:rsid w:val="00761BA8"/>
    <w:rsid w:val="00761C4C"/>
    <w:rsid w:val="00762784"/>
    <w:rsid w:val="00762CDB"/>
    <w:rsid w:val="007634CE"/>
    <w:rsid w:val="00763CFB"/>
    <w:rsid w:val="007641DB"/>
    <w:rsid w:val="007645FF"/>
    <w:rsid w:val="0076475C"/>
    <w:rsid w:val="00764A50"/>
    <w:rsid w:val="00764D43"/>
    <w:rsid w:val="00764D94"/>
    <w:rsid w:val="007660F9"/>
    <w:rsid w:val="00766986"/>
    <w:rsid w:val="00766DDE"/>
    <w:rsid w:val="00767666"/>
    <w:rsid w:val="00767673"/>
    <w:rsid w:val="00767DBB"/>
    <w:rsid w:val="00767E21"/>
    <w:rsid w:val="00770360"/>
    <w:rsid w:val="00770480"/>
    <w:rsid w:val="00770665"/>
    <w:rsid w:val="00770AE1"/>
    <w:rsid w:val="0077102A"/>
    <w:rsid w:val="00771C30"/>
    <w:rsid w:val="0077232B"/>
    <w:rsid w:val="0077256E"/>
    <w:rsid w:val="00772851"/>
    <w:rsid w:val="00772B4E"/>
    <w:rsid w:val="00772FB2"/>
    <w:rsid w:val="00772FDA"/>
    <w:rsid w:val="00773194"/>
    <w:rsid w:val="00773CB6"/>
    <w:rsid w:val="00773D03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6D59"/>
    <w:rsid w:val="00777558"/>
    <w:rsid w:val="0077792C"/>
    <w:rsid w:val="00777DC2"/>
    <w:rsid w:val="00777EB5"/>
    <w:rsid w:val="007808B6"/>
    <w:rsid w:val="00780B28"/>
    <w:rsid w:val="00781B75"/>
    <w:rsid w:val="00782336"/>
    <w:rsid w:val="007835AD"/>
    <w:rsid w:val="00785A83"/>
    <w:rsid w:val="00785A97"/>
    <w:rsid w:val="00786A21"/>
    <w:rsid w:val="00787020"/>
    <w:rsid w:val="007875DA"/>
    <w:rsid w:val="00787ADD"/>
    <w:rsid w:val="00787CA5"/>
    <w:rsid w:val="00790653"/>
    <w:rsid w:val="00793D82"/>
    <w:rsid w:val="00793DDA"/>
    <w:rsid w:val="007953D0"/>
    <w:rsid w:val="007956C7"/>
    <w:rsid w:val="007967D6"/>
    <w:rsid w:val="0079771E"/>
    <w:rsid w:val="007A0A9B"/>
    <w:rsid w:val="007A0BE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5B2"/>
    <w:rsid w:val="007A5D8F"/>
    <w:rsid w:val="007A651F"/>
    <w:rsid w:val="007A684F"/>
    <w:rsid w:val="007A6DC8"/>
    <w:rsid w:val="007B0124"/>
    <w:rsid w:val="007B091C"/>
    <w:rsid w:val="007B1160"/>
    <w:rsid w:val="007B17EA"/>
    <w:rsid w:val="007B198A"/>
    <w:rsid w:val="007B217F"/>
    <w:rsid w:val="007B230E"/>
    <w:rsid w:val="007B2457"/>
    <w:rsid w:val="007B38C6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ADD"/>
    <w:rsid w:val="007C2FB3"/>
    <w:rsid w:val="007C3A32"/>
    <w:rsid w:val="007C4F30"/>
    <w:rsid w:val="007C554E"/>
    <w:rsid w:val="007C6C35"/>
    <w:rsid w:val="007C7451"/>
    <w:rsid w:val="007D0523"/>
    <w:rsid w:val="007D0DA4"/>
    <w:rsid w:val="007D10F6"/>
    <w:rsid w:val="007D17A1"/>
    <w:rsid w:val="007D19CE"/>
    <w:rsid w:val="007D1FD2"/>
    <w:rsid w:val="007D285C"/>
    <w:rsid w:val="007D29D5"/>
    <w:rsid w:val="007D2BBE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366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AB6"/>
    <w:rsid w:val="007E3BBB"/>
    <w:rsid w:val="007E44C8"/>
    <w:rsid w:val="007E48EB"/>
    <w:rsid w:val="007E59ED"/>
    <w:rsid w:val="007E5C29"/>
    <w:rsid w:val="007E5CF5"/>
    <w:rsid w:val="007E5DA6"/>
    <w:rsid w:val="007E6172"/>
    <w:rsid w:val="007E6247"/>
    <w:rsid w:val="007E637B"/>
    <w:rsid w:val="007E7645"/>
    <w:rsid w:val="007F08B8"/>
    <w:rsid w:val="007F0A42"/>
    <w:rsid w:val="007F14E5"/>
    <w:rsid w:val="007F2B2E"/>
    <w:rsid w:val="007F329E"/>
    <w:rsid w:val="007F44A6"/>
    <w:rsid w:val="007F4D13"/>
    <w:rsid w:val="007F5C35"/>
    <w:rsid w:val="007F74D4"/>
    <w:rsid w:val="007F751D"/>
    <w:rsid w:val="007F7834"/>
    <w:rsid w:val="007F7933"/>
    <w:rsid w:val="007F79BD"/>
    <w:rsid w:val="008005C6"/>
    <w:rsid w:val="00800EFF"/>
    <w:rsid w:val="00801132"/>
    <w:rsid w:val="00801B57"/>
    <w:rsid w:val="00801FBF"/>
    <w:rsid w:val="008026F7"/>
    <w:rsid w:val="00803A9B"/>
    <w:rsid w:val="00803EFD"/>
    <w:rsid w:val="00804A12"/>
    <w:rsid w:val="00804D28"/>
    <w:rsid w:val="008052A0"/>
    <w:rsid w:val="00805B42"/>
    <w:rsid w:val="00806A82"/>
    <w:rsid w:val="00807141"/>
    <w:rsid w:val="008075AD"/>
    <w:rsid w:val="008108FA"/>
    <w:rsid w:val="00810956"/>
    <w:rsid w:val="0081190F"/>
    <w:rsid w:val="00812443"/>
    <w:rsid w:val="00815045"/>
    <w:rsid w:val="00815B5E"/>
    <w:rsid w:val="00817983"/>
    <w:rsid w:val="00820E58"/>
    <w:rsid w:val="0082168A"/>
    <w:rsid w:val="00821A89"/>
    <w:rsid w:val="0082229C"/>
    <w:rsid w:val="00822799"/>
    <w:rsid w:val="008228F7"/>
    <w:rsid w:val="008239BD"/>
    <w:rsid w:val="00823EFD"/>
    <w:rsid w:val="00824644"/>
    <w:rsid w:val="008252B2"/>
    <w:rsid w:val="008255EE"/>
    <w:rsid w:val="00825AB2"/>
    <w:rsid w:val="00825BC0"/>
    <w:rsid w:val="0082692C"/>
    <w:rsid w:val="00830F72"/>
    <w:rsid w:val="00831743"/>
    <w:rsid w:val="00831776"/>
    <w:rsid w:val="00832226"/>
    <w:rsid w:val="008325B2"/>
    <w:rsid w:val="00832858"/>
    <w:rsid w:val="0083361B"/>
    <w:rsid w:val="0083373F"/>
    <w:rsid w:val="008341FD"/>
    <w:rsid w:val="0083421D"/>
    <w:rsid w:val="00834D6A"/>
    <w:rsid w:val="00835260"/>
    <w:rsid w:val="00836909"/>
    <w:rsid w:val="008376F5"/>
    <w:rsid w:val="00841485"/>
    <w:rsid w:val="008415C4"/>
    <w:rsid w:val="00843532"/>
    <w:rsid w:val="00845950"/>
    <w:rsid w:val="00846775"/>
    <w:rsid w:val="00846A51"/>
    <w:rsid w:val="00847630"/>
    <w:rsid w:val="00847898"/>
    <w:rsid w:val="0085061D"/>
    <w:rsid w:val="00850A75"/>
    <w:rsid w:val="008516D9"/>
    <w:rsid w:val="0085256C"/>
    <w:rsid w:val="008539CF"/>
    <w:rsid w:val="00855B17"/>
    <w:rsid w:val="00856035"/>
    <w:rsid w:val="008561CD"/>
    <w:rsid w:val="00856F45"/>
    <w:rsid w:val="008575F0"/>
    <w:rsid w:val="0085794C"/>
    <w:rsid w:val="00857C5C"/>
    <w:rsid w:val="00857E15"/>
    <w:rsid w:val="00860281"/>
    <w:rsid w:val="0086085B"/>
    <w:rsid w:val="0086136F"/>
    <w:rsid w:val="008616A7"/>
    <w:rsid w:val="00861729"/>
    <w:rsid w:val="0086286D"/>
    <w:rsid w:val="00862B5D"/>
    <w:rsid w:val="00862DB9"/>
    <w:rsid w:val="008639B5"/>
    <w:rsid w:val="00864602"/>
    <w:rsid w:val="0086463A"/>
    <w:rsid w:val="00864A1D"/>
    <w:rsid w:val="00864B41"/>
    <w:rsid w:val="008650A2"/>
    <w:rsid w:val="0086580D"/>
    <w:rsid w:val="00865C1E"/>
    <w:rsid w:val="00866950"/>
    <w:rsid w:val="00866A57"/>
    <w:rsid w:val="0086710A"/>
    <w:rsid w:val="008671C3"/>
    <w:rsid w:val="0087091C"/>
    <w:rsid w:val="008721DE"/>
    <w:rsid w:val="0087276E"/>
    <w:rsid w:val="008728E1"/>
    <w:rsid w:val="00872AB5"/>
    <w:rsid w:val="00872F4E"/>
    <w:rsid w:val="00873937"/>
    <w:rsid w:val="0087429D"/>
    <w:rsid w:val="00875114"/>
    <w:rsid w:val="008756CA"/>
    <w:rsid w:val="00876BEA"/>
    <w:rsid w:val="0087701F"/>
    <w:rsid w:val="008775DC"/>
    <w:rsid w:val="008777B0"/>
    <w:rsid w:val="00877C35"/>
    <w:rsid w:val="00877C98"/>
    <w:rsid w:val="00880038"/>
    <w:rsid w:val="008804AF"/>
    <w:rsid w:val="0088173C"/>
    <w:rsid w:val="008818CA"/>
    <w:rsid w:val="00881B0A"/>
    <w:rsid w:val="00881CE8"/>
    <w:rsid w:val="00882225"/>
    <w:rsid w:val="00882988"/>
    <w:rsid w:val="00882A70"/>
    <w:rsid w:val="00883755"/>
    <w:rsid w:val="00883AC4"/>
    <w:rsid w:val="00883BF5"/>
    <w:rsid w:val="008840FC"/>
    <w:rsid w:val="008846A9"/>
    <w:rsid w:val="008854A7"/>
    <w:rsid w:val="00886500"/>
    <w:rsid w:val="00890390"/>
    <w:rsid w:val="008910EF"/>
    <w:rsid w:val="00892C4D"/>
    <w:rsid w:val="008931CD"/>
    <w:rsid w:val="008934D7"/>
    <w:rsid w:val="008936B6"/>
    <w:rsid w:val="0089511D"/>
    <w:rsid w:val="00895224"/>
    <w:rsid w:val="008955B1"/>
    <w:rsid w:val="00895B40"/>
    <w:rsid w:val="00895C82"/>
    <w:rsid w:val="00896316"/>
    <w:rsid w:val="008970C5"/>
    <w:rsid w:val="00897432"/>
    <w:rsid w:val="008975A8"/>
    <w:rsid w:val="008977BC"/>
    <w:rsid w:val="00897CAC"/>
    <w:rsid w:val="00897F85"/>
    <w:rsid w:val="008A00A1"/>
    <w:rsid w:val="008A1362"/>
    <w:rsid w:val="008A39FA"/>
    <w:rsid w:val="008A3A90"/>
    <w:rsid w:val="008A3CB0"/>
    <w:rsid w:val="008A4405"/>
    <w:rsid w:val="008A4697"/>
    <w:rsid w:val="008A5DE3"/>
    <w:rsid w:val="008A6007"/>
    <w:rsid w:val="008A6309"/>
    <w:rsid w:val="008A6314"/>
    <w:rsid w:val="008A6446"/>
    <w:rsid w:val="008A6BA0"/>
    <w:rsid w:val="008A755B"/>
    <w:rsid w:val="008A7670"/>
    <w:rsid w:val="008A76C7"/>
    <w:rsid w:val="008B0120"/>
    <w:rsid w:val="008B025F"/>
    <w:rsid w:val="008B0AE3"/>
    <w:rsid w:val="008B0F94"/>
    <w:rsid w:val="008B1B61"/>
    <w:rsid w:val="008B2178"/>
    <w:rsid w:val="008B2A03"/>
    <w:rsid w:val="008B2A38"/>
    <w:rsid w:val="008B2DB6"/>
    <w:rsid w:val="008B36BC"/>
    <w:rsid w:val="008B51D6"/>
    <w:rsid w:val="008B5BA0"/>
    <w:rsid w:val="008B5EE1"/>
    <w:rsid w:val="008B671E"/>
    <w:rsid w:val="008B698C"/>
    <w:rsid w:val="008B6E02"/>
    <w:rsid w:val="008B768D"/>
    <w:rsid w:val="008B7862"/>
    <w:rsid w:val="008B7AEE"/>
    <w:rsid w:val="008B7E6A"/>
    <w:rsid w:val="008C0048"/>
    <w:rsid w:val="008C0CF7"/>
    <w:rsid w:val="008C13FE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65F9"/>
    <w:rsid w:val="008C7636"/>
    <w:rsid w:val="008C79A3"/>
    <w:rsid w:val="008C7FDC"/>
    <w:rsid w:val="008D0261"/>
    <w:rsid w:val="008D033A"/>
    <w:rsid w:val="008D0593"/>
    <w:rsid w:val="008D09D4"/>
    <w:rsid w:val="008D246E"/>
    <w:rsid w:val="008D258F"/>
    <w:rsid w:val="008D283A"/>
    <w:rsid w:val="008D2BE9"/>
    <w:rsid w:val="008D315B"/>
    <w:rsid w:val="008D3372"/>
    <w:rsid w:val="008D36F1"/>
    <w:rsid w:val="008D38B1"/>
    <w:rsid w:val="008D3F0E"/>
    <w:rsid w:val="008D43DD"/>
    <w:rsid w:val="008D7505"/>
    <w:rsid w:val="008E0267"/>
    <w:rsid w:val="008E099C"/>
    <w:rsid w:val="008E0A42"/>
    <w:rsid w:val="008E19F4"/>
    <w:rsid w:val="008E1A17"/>
    <w:rsid w:val="008E1F67"/>
    <w:rsid w:val="008E27C4"/>
    <w:rsid w:val="008E2DF0"/>
    <w:rsid w:val="008E316C"/>
    <w:rsid w:val="008E393C"/>
    <w:rsid w:val="008E3DDF"/>
    <w:rsid w:val="008E4278"/>
    <w:rsid w:val="008E4A83"/>
    <w:rsid w:val="008E59D7"/>
    <w:rsid w:val="008E63FD"/>
    <w:rsid w:val="008E7379"/>
    <w:rsid w:val="008E7F58"/>
    <w:rsid w:val="008F0213"/>
    <w:rsid w:val="008F0365"/>
    <w:rsid w:val="008F0C39"/>
    <w:rsid w:val="008F0DE7"/>
    <w:rsid w:val="008F10B6"/>
    <w:rsid w:val="008F10D2"/>
    <w:rsid w:val="008F1282"/>
    <w:rsid w:val="008F1736"/>
    <w:rsid w:val="008F3E4D"/>
    <w:rsid w:val="008F5AD2"/>
    <w:rsid w:val="008F62E3"/>
    <w:rsid w:val="008F6F74"/>
    <w:rsid w:val="008F76BA"/>
    <w:rsid w:val="009008F0"/>
    <w:rsid w:val="00900D3D"/>
    <w:rsid w:val="00900E35"/>
    <w:rsid w:val="0090146D"/>
    <w:rsid w:val="0090208B"/>
    <w:rsid w:val="009021DC"/>
    <w:rsid w:val="009025BB"/>
    <w:rsid w:val="00902A63"/>
    <w:rsid w:val="00902B62"/>
    <w:rsid w:val="00902C51"/>
    <w:rsid w:val="009030A7"/>
    <w:rsid w:val="00903205"/>
    <w:rsid w:val="00904A26"/>
    <w:rsid w:val="009051D6"/>
    <w:rsid w:val="0090565C"/>
    <w:rsid w:val="0090784A"/>
    <w:rsid w:val="00907881"/>
    <w:rsid w:val="00910AD9"/>
    <w:rsid w:val="00910E98"/>
    <w:rsid w:val="009112A5"/>
    <w:rsid w:val="009114EB"/>
    <w:rsid w:val="00912A6A"/>
    <w:rsid w:val="009132CC"/>
    <w:rsid w:val="00913AF1"/>
    <w:rsid w:val="00913E0F"/>
    <w:rsid w:val="00914A63"/>
    <w:rsid w:val="00914E89"/>
    <w:rsid w:val="00915840"/>
    <w:rsid w:val="00915F98"/>
    <w:rsid w:val="00917113"/>
    <w:rsid w:val="00917523"/>
    <w:rsid w:val="00920DBE"/>
    <w:rsid w:val="00920F67"/>
    <w:rsid w:val="009213C8"/>
    <w:rsid w:val="009216F9"/>
    <w:rsid w:val="00921D2A"/>
    <w:rsid w:val="00922441"/>
    <w:rsid w:val="00922802"/>
    <w:rsid w:val="00922C41"/>
    <w:rsid w:val="00923252"/>
    <w:rsid w:val="00923CF4"/>
    <w:rsid w:val="00924160"/>
    <w:rsid w:val="009245B7"/>
    <w:rsid w:val="00924BE5"/>
    <w:rsid w:val="00924C10"/>
    <w:rsid w:val="00924EA3"/>
    <w:rsid w:val="00924F4B"/>
    <w:rsid w:val="00925875"/>
    <w:rsid w:val="00927C63"/>
    <w:rsid w:val="00927FE7"/>
    <w:rsid w:val="009300A1"/>
    <w:rsid w:val="00930500"/>
    <w:rsid w:val="00930932"/>
    <w:rsid w:val="00930A41"/>
    <w:rsid w:val="00930DD9"/>
    <w:rsid w:val="00930EEB"/>
    <w:rsid w:val="0093122A"/>
    <w:rsid w:val="00931E87"/>
    <w:rsid w:val="0093254C"/>
    <w:rsid w:val="00932EE9"/>
    <w:rsid w:val="00933EC0"/>
    <w:rsid w:val="00934383"/>
    <w:rsid w:val="00935786"/>
    <w:rsid w:val="00935A35"/>
    <w:rsid w:val="00935AA4"/>
    <w:rsid w:val="00935B11"/>
    <w:rsid w:val="0094103C"/>
    <w:rsid w:val="00941972"/>
    <w:rsid w:val="00942B7E"/>
    <w:rsid w:val="00944163"/>
    <w:rsid w:val="00944B06"/>
    <w:rsid w:val="009451AA"/>
    <w:rsid w:val="0094542A"/>
    <w:rsid w:val="00945E29"/>
    <w:rsid w:val="0094649E"/>
    <w:rsid w:val="00946A3B"/>
    <w:rsid w:val="00947065"/>
    <w:rsid w:val="0094784B"/>
    <w:rsid w:val="009479A1"/>
    <w:rsid w:val="009501BA"/>
    <w:rsid w:val="00950847"/>
    <w:rsid w:val="00950A03"/>
    <w:rsid w:val="00951550"/>
    <w:rsid w:val="009517CD"/>
    <w:rsid w:val="009520E6"/>
    <w:rsid w:val="00952454"/>
    <w:rsid w:val="00952895"/>
    <w:rsid w:val="00952EDE"/>
    <w:rsid w:val="00952FEB"/>
    <w:rsid w:val="009538F6"/>
    <w:rsid w:val="00955514"/>
    <w:rsid w:val="00955A1D"/>
    <w:rsid w:val="009563B7"/>
    <w:rsid w:val="00956493"/>
    <w:rsid w:val="00956506"/>
    <w:rsid w:val="009565F7"/>
    <w:rsid w:val="009570A8"/>
    <w:rsid w:val="00957BB4"/>
    <w:rsid w:val="009602EA"/>
    <w:rsid w:val="00960828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7023C"/>
    <w:rsid w:val="0097047C"/>
    <w:rsid w:val="0097185B"/>
    <w:rsid w:val="00971C34"/>
    <w:rsid w:val="00971D64"/>
    <w:rsid w:val="00972413"/>
    <w:rsid w:val="00972636"/>
    <w:rsid w:val="009739CD"/>
    <w:rsid w:val="00973C0E"/>
    <w:rsid w:val="00974EE8"/>
    <w:rsid w:val="00975BB4"/>
    <w:rsid w:val="00975CBE"/>
    <w:rsid w:val="009766C2"/>
    <w:rsid w:val="00977ABA"/>
    <w:rsid w:val="00977BF7"/>
    <w:rsid w:val="00980049"/>
    <w:rsid w:val="00980077"/>
    <w:rsid w:val="009809D9"/>
    <w:rsid w:val="00980B07"/>
    <w:rsid w:val="009810EE"/>
    <w:rsid w:val="009819B7"/>
    <w:rsid w:val="009823E4"/>
    <w:rsid w:val="00982560"/>
    <w:rsid w:val="00982C23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4D3A"/>
    <w:rsid w:val="009953B1"/>
    <w:rsid w:val="009956E0"/>
    <w:rsid w:val="0099575E"/>
    <w:rsid w:val="009958FC"/>
    <w:rsid w:val="00996F3D"/>
    <w:rsid w:val="009A0266"/>
    <w:rsid w:val="009A06F4"/>
    <w:rsid w:val="009A07B8"/>
    <w:rsid w:val="009A0A04"/>
    <w:rsid w:val="009A0E46"/>
    <w:rsid w:val="009A162C"/>
    <w:rsid w:val="009A19C9"/>
    <w:rsid w:val="009A1DE8"/>
    <w:rsid w:val="009A3377"/>
    <w:rsid w:val="009A4712"/>
    <w:rsid w:val="009A4FB9"/>
    <w:rsid w:val="009A7AC1"/>
    <w:rsid w:val="009B0E3D"/>
    <w:rsid w:val="009B1709"/>
    <w:rsid w:val="009B2BE1"/>
    <w:rsid w:val="009B2E35"/>
    <w:rsid w:val="009B31B1"/>
    <w:rsid w:val="009B3BAD"/>
    <w:rsid w:val="009B48E2"/>
    <w:rsid w:val="009B58D7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28F"/>
    <w:rsid w:val="009C44D2"/>
    <w:rsid w:val="009C4B57"/>
    <w:rsid w:val="009C5640"/>
    <w:rsid w:val="009C71D6"/>
    <w:rsid w:val="009C7B93"/>
    <w:rsid w:val="009D0189"/>
    <w:rsid w:val="009D03E5"/>
    <w:rsid w:val="009D0558"/>
    <w:rsid w:val="009D091E"/>
    <w:rsid w:val="009D0941"/>
    <w:rsid w:val="009D0BE1"/>
    <w:rsid w:val="009D15DD"/>
    <w:rsid w:val="009D2316"/>
    <w:rsid w:val="009D43FA"/>
    <w:rsid w:val="009D4656"/>
    <w:rsid w:val="009D4923"/>
    <w:rsid w:val="009D5879"/>
    <w:rsid w:val="009D6BF1"/>
    <w:rsid w:val="009D6F14"/>
    <w:rsid w:val="009E0067"/>
    <w:rsid w:val="009E01B7"/>
    <w:rsid w:val="009E0A8A"/>
    <w:rsid w:val="009E17F4"/>
    <w:rsid w:val="009E34EA"/>
    <w:rsid w:val="009E3E0E"/>
    <w:rsid w:val="009E4BF2"/>
    <w:rsid w:val="009E4D2F"/>
    <w:rsid w:val="009E4EE9"/>
    <w:rsid w:val="009E6202"/>
    <w:rsid w:val="009E650C"/>
    <w:rsid w:val="009E66EA"/>
    <w:rsid w:val="009E73AE"/>
    <w:rsid w:val="009F0C8B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29C"/>
    <w:rsid w:val="009F7447"/>
    <w:rsid w:val="009F7914"/>
    <w:rsid w:val="00A00430"/>
    <w:rsid w:val="00A006A6"/>
    <w:rsid w:val="00A00CB0"/>
    <w:rsid w:val="00A017A3"/>
    <w:rsid w:val="00A01EDB"/>
    <w:rsid w:val="00A02714"/>
    <w:rsid w:val="00A02D04"/>
    <w:rsid w:val="00A04592"/>
    <w:rsid w:val="00A05264"/>
    <w:rsid w:val="00A05BBF"/>
    <w:rsid w:val="00A05E6C"/>
    <w:rsid w:val="00A05F0B"/>
    <w:rsid w:val="00A060A0"/>
    <w:rsid w:val="00A061A9"/>
    <w:rsid w:val="00A072B0"/>
    <w:rsid w:val="00A075B6"/>
    <w:rsid w:val="00A07CA6"/>
    <w:rsid w:val="00A07E9B"/>
    <w:rsid w:val="00A07FF6"/>
    <w:rsid w:val="00A10BA7"/>
    <w:rsid w:val="00A11037"/>
    <w:rsid w:val="00A1166A"/>
    <w:rsid w:val="00A116D8"/>
    <w:rsid w:val="00A1183E"/>
    <w:rsid w:val="00A11F2C"/>
    <w:rsid w:val="00A126E4"/>
    <w:rsid w:val="00A12B3E"/>
    <w:rsid w:val="00A12C91"/>
    <w:rsid w:val="00A12CC6"/>
    <w:rsid w:val="00A1351C"/>
    <w:rsid w:val="00A13A6E"/>
    <w:rsid w:val="00A13ECF"/>
    <w:rsid w:val="00A1404E"/>
    <w:rsid w:val="00A14CEA"/>
    <w:rsid w:val="00A156E9"/>
    <w:rsid w:val="00A1696E"/>
    <w:rsid w:val="00A16ADB"/>
    <w:rsid w:val="00A179EB"/>
    <w:rsid w:val="00A17AC7"/>
    <w:rsid w:val="00A2033E"/>
    <w:rsid w:val="00A209DE"/>
    <w:rsid w:val="00A21D5F"/>
    <w:rsid w:val="00A22288"/>
    <w:rsid w:val="00A222FF"/>
    <w:rsid w:val="00A23336"/>
    <w:rsid w:val="00A23CD1"/>
    <w:rsid w:val="00A240D6"/>
    <w:rsid w:val="00A2440F"/>
    <w:rsid w:val="00A244A1"/>
    <w:rsid w:val="00A24BE2"/>
    <w:rsid w:val="00A24DCA"/>
    <w:rsid w:val="00A24ED8"/>
    <w:rsid w:val="00A2564D"/>
    <w:rsid w:val="00A27051"/>
    <w:rsid w:val="00A27366"/>
    <w:rsid w:val="00A2795F"/>
    <w:rsid w:val="00A27BED"/>
    <w:rsid w:val="00A301E9"/>
    <w:rsid w:val="00A30401"/>
    <w:rsid w:val="00A3063C"/>
    <w:rsid w:val="00A3139A"/>
    <w:rsid w:val="00A318A2"/>
    <w:rsid w:val="00A31B7D"/>
    <w:rsid w:val="00A32FD8"/>
    <w:rsid w:val="00A330B8"/>
    <w:rsid w:val="00A339D1"/>
    <w:rsid w:val="00A343C0"/>
    <w:rsid w:val="00A34448"/>
    <w:rsid w:val="00A34889"/>
    <w:rsid w:val="00A350E3"/>
    <w:rsid w:val="00A35ACC"/>
    <w:rsid w:val="00A35D0C"/>
    <w:rsid w:val="00A37120"/>
    <w:rsid w:val="00A40096"/>
    <w:rsid w:val="00A40145"/>
    <w:rsid w:val="00A403FC"/>
    <w:rsid w:val="00A405DE"/>
    <w:rsid w:val="00A40C98"/>
    <w:rsid w:val="00A41043"/>
    <w:rsid w:val="00A42091"/>
    <w:rsid w:val="00A42441"/>
    <w:rsid w:val="00A4268A"/>
    <w:rsid w:val="00A42860"/>
    <w:rsid w:val="00A435F0"/>
    <w:rsid w:val="00A43B26"/>
    <w:rsid w:val="00A43C7E"/>
    <w:rsid w:val="00A43FF9"/>
    <w:rsid w:val="00A44A78"/>
    <w:rsid w:val="00A44C47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10AC"/>
    <w:rsid w:val="00A51902"/>
    <w:rsid w:val="00A5200A"/>
    <w:rsid w:val="00A524F7"/>
    <w:rsid w:val="00A525AB"/>
    <w:rsid w:val="00A52DBF"/>
    <w:rsid w:val="00A52ED6"/>
    <w:rsid w:val="00A5340C"/>
    <w:rsid w:val="00A5463B"/>
    <w:rsid w:val="00A57172"/>
    <w:rsid w:val="00A575DF"/>
    <w:rsid w:val="00A57E3C"/>
    <w:rsid w:val="00A602F5"/>
    <w:rsid w:val="00A6053F"/>
    <w:rsid w:val="00A611A1"/>
    <w:rsid w:val="00A619F0"/>
    <w:rsid w:val="00A61A2B"/>
    <w:rsid w:val="00A61DE0"/>
    <w:rsid w:val="00A62794"/>
    <w:rsid w:val="00A62BAA"/>
    <w:rsid w:val="00A639DF"/>
    <w:rsid w:val="00A644BA"/>
    <w:rsid w:val="00A647AD"/>
    <w:rsid w:val="00A65150"/>
    <w:rsid w:val="00A66443"/>
    <w:rsid w:val="00A66FC6"/>
    <w:rsid w:val="00A67312"/>
    <w:rsid w:val="00A67B6E"/>
    <w:rsid w:val="00A70612"/>
    <w:rsid w:val="00A70D7C"/>
    <w:rsid w:val="00A710B0"/>
    <w:rsid w:val="00A710F9"/>
    <w:rsid w:val="00A72829"/>
    <w:rsid w:val="00A74134"/>
    <w:rsid w:val="00A7427B"/>
    <w:rsid w:val="00A74747"/>
    <w:rsid w:val="00A752C2"/>
    <w:rsid w:val="00A75A99"/>
    <w:rsid w:val="00A7605E"/>
    <w:rsid w:val="00A768FB"/>
    <w:rsid w:val="00A76ADE"/>
    <w:rsid w:val="00A7734C"/>
    <w:rsid w:val="00A804CC"/>
    <w:rsid w:val="00A80CA1"/>
    <w:rsid w:val="00A80D8B"/>
    <w:rsid w:val="00A810C3"/>
    <w:rsid w:val="00A816A6"/>
    <w:rsid w:val="00A81A75"/>
    <w:rsid w:val="00A82086"/>
    <w:rsid w:val="00A83421"/>
    <w:rsid w:val="00A839AD"/>
    <w:rsid w:val="00A8575D"/>
    <w:rsid w:val="00A86899"/>
    <w:rsid w:val="00A86A13"/>
    <w:rsid w:val="00A86E78"/>
    <w:rsid w:val="00A877AA"/>
    <w:rsid w:val="00A90349"/>
    <w:rsid w:val="00A934E5"/>
    <w:rsid w:val="00A93D70"/>
    <w:rsid w:val="00A94844"/>
    <w:rsid w:val="00A94A99"/>
    <w:rsid w:val="00A9514C"/>
    <w:rsid w:val="00A95718"/>
    <w:rsid w:val="00A95998"/>
    <w:rsid w:val="00A959A7"/>
    <w:rsid w:val="00A9640A"/>
    <w:rsid w:val="00AA065C"/>
    <w:rsid w:val="00AA12CF"/>
    <w:rsid w:val="00AA1630"/>
    <w:rsid w:val="00AA273F"/>
    <w:rsid w:val="00AA2C42"/>
    <w:rsid w:val="00AA31A1"/>
    <w:rsid w:val="00AA47E4"/>
    <w:rsid w:val="00AA58E3"/>
    <w:rsid w:val="00AA5E37"/>
    <w:rsid w:val="00AA63CB"/>
    <w:rsid w:val="00AA680A"/>
    <w:rsid w:val="00AA7709"/>
    <w:rsid w:val="00AB0065"/>
    <w:rsid w:val="00AB09A1"/>
    <w:rsid w:val="00AB0A97"/>
    <w:rsid w:val="00AB18F1"/>
    <w:rsid w:val="00AB1B29"/>
    <w:rsid w:val="00AB2871"/>
    <w:rsid w:val="00AB2950"/>
    <w:rsid w:val="00AB2D36"/>
    <w:rsid w:val="00AB2EA3"/>
    <w:rsid w:val="00AB2F3A"/>
    <w:rsid w:val="00AB31F7"/>
    <w:rsid w:val="00AB3F89"/>
    <w:rsid w:val="00AB50DE"/>
    <w:rsid w:val="00AB596A"/>
    <w:rsid w:val="00AB5CD2"/>
    <w:rsid w:val="00AB5D33"/>
    <w:rsid w:val="00AB5E8C"/>
    <w:rsid w:val="00AB6C2A"/>
    <w:rsid w:val="00AB72C2"/>
    <w:rsid w:val="00AB7B2C"/>
    <w:rsid w:val="00AC077F"/>
    <w:rsid w:val="00AC0892"/>
    <w:rsid w:val="00AC16CD"/>
    <w:rsid w:val="00AC2B33"/>
    <w:rsid w:val="00AC2CDA"/>
    <w:rsid w:val="00AC38E9"/>
    <w:rsid w:val="00AC4DA8"/>
    <w:rsid w:val="00AC4EF0"/>
    <w:rsid w:val="00AC5915"/>
    <w:rsid w:val="00AC686F"/>
    <w:rsid w:val="00AC74AE"/>
    <w:rsid w:val="00AC7B56"/>
    <w:rsid w:val="00AD017A"/>
    <w:rsid w:val="00AD0ADA"/>
    <w:rsid w:val="00AD228A"/>
    <w:rsid w:val="00AD2E0C"/>
    <w:rsid w:val="00AD3E06"/>
    <w:rsid w:val="00AD3F26"/>
    <w:rsid w:val="00AD4F6C"/>
    <w:rsid w:val="00AD57F5"/>
    <w:rsid w:val="00AD5CE4"/>
    <w:rsid w:val="00AD6CF4"/>
    <w:rsid w:val="00AD6DF3"/>
    <w:rsid w:val="00AD6E06"/>
    <w:rsid w:val="00AD7AEF"/>
    <w:rsid w:val="00AE0A6E"/>
    <w:rsid w:val="00AE0AA6"/>
    <w:rsid w:val="00AE1050"/>
    <w:rsid w:val="00AE1404"/>
    <w:rsid w:val="00AE1575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C60"/>
    <w:rsid w:val="00AE5EEB"/>
    <w:rsid w:val="00AE6FDB"/>
    <w:rsid w:val="00AF064A"/>
    <w:rsid w:val="00AF0B54"/>
    <w:rsid w:val="00AF1438"/>
    <w:rsid w:val="00AF20C6"/>
    <w:rsid w:val="00AF2751"/>
    <w:rsid w:val="00AF42F0"/>
    <w:rsid w:val="00AF42F7"/>
    <w:rsid w:val="00AF4A0D"/>
    <w:rsid w:val="00AF6DB0"/>
    <w:rsid w:val="00AF7093"/>
    <w:rsid w:val="00B00D39"/>
    <w:rsid w:val="00B010B2"/>
    <w:rsid w:val="00B011C3"/>
    <w:rsid w:val="00B01AEF"/>
    <w:rsid w:val="00B02099"/>
    <w:rsid w:val="00B0229A"/>
    <w:rsid w:val="00B026F0"/>
    <w:rsid w:val="00B02AE5"/>
    <w:rsid w:val="00B02C6B"/>
    <w:rsid w:val="00B04572"/>
    <w:rsid w:val="00B049BA"/>
    <w:rsid w:val="00B065E3"/>
    <w:rsid w:val="00B07FC3"/>
    <w:rsid w:val="00B10046"/>
    <w:rsid w:val="00B11876"/>
    <w:rsid w:val="00B11E28"/>
    <w:rsid w:val="00B11FD6"/>
    <w:rsid w:val="00B13234"/>
    <w:rsid w:val="00B13939"/>
    <w:rsid w:val="00B14D2F"/>
    <w:rsid w:val="00B1541F"/>
    <w:rsid w:val="00B15F19"/>
    <w:rsid w:val="00B1605F"/>
    <w:rsid w:val="00B17223"/>
    <w:rsid w:val="00B17F11"/>
    <w:rsid w:val="00B2041D"/>
    <w:rsid w:val="00B2083E"/>
    <w:rsid w:val="00B20A2B"/>
    <w:rsid w:val="00B20F54"/>
    <w:rsid w:val="00B20F74"/>
    <w:rsid w:val="00B21613"/>
    <w:rsid w:val="00B21997"/>
    <w:rsid w:val="00B2206F"/>
    <w:rsid w:val="00B2217B"/>
    <w:rsid w:val="00B22292"/>
    <w:rsid w:val="00B23599"/>
    <w:rsid w:val="00B23F80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42C"/>
    <w:rsid w:val="00B27DA3"/>
    <w:rsid w:val="00B30020"/>
    <w:rsid w:val="00B30352"/>
    <w:rsid w:val="00B306D2"/>
    <w:rsid w:val="00B31400"/>
    <w:rsid w:val="00B32078"/>
    <w:rsid w:val="00B32B49"/>
    <w:rsid w:val="00B334D5"/>
    <w:rsid w:val="00B33797"/>
    <w:rsid w:val="00B33C8D"/>
    <w:rsid w:val="00B33F98"/>
    <w:rsid w:val="00B345CA"/>
    <w:rsid w:val="00B34747"/>
    <w:rsid w:val="00B34B80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72F"/>
    <w:rsid w:val="00B407F7"/>
    <w:rsid w:val="00B408B8"/>
    <w:rsid w:val="00B423C1"/>
    <w:rsid w:val="00B42E17"/>
    <w:rsid w:val="00B43597"/>
    <w:rsid w:val="00B43698"/>
    <w:rsid w:val="00B43A06"/>
    <w:rsid w:val="00B441A7"/>
    <w:rsid w:val="00B44D3F"/>
    <w:rsid w:val="00B44E07"/>
    <w:rsid w:val="00B450D6"/>
    <w:rsid w:val="00B45730"/>
    <w:rsid w:val="00B45F9D"/>
    <w:rsid w:val="00B46C29"/>
    <w:rsid w:val="00B47BFB"/>
    <w:rsid w:val="00B505B5"/>
    <w:rsid w:val="00B5063F"/>
    <w:rsid w:val="00B508A7"/>
    <w:rsid w:val="00B50E47"/>
    <w:rsid w:val="00B51865"/>
    <w:rsid w:val="00B51D52"/>
    <w:rsid w:val="00B52AA6"/>
    <w:rsid w:val="00B5367F"/>
    <w:rsid w:val="00B53FB6"/>
    <w:rsid w:val="00B54B3C"/>
    <w:rsid w:val="00B55574"/>
    <w:rsid w:val="00B558B7"/>
    <w:rsid w:val="00B569D8"/>
    <w:rsid w:val="00B56CB1"/>
    <w:rsid w:val="00B574EB"/>
    <w:rsid w:val="00B602E3"/>
    <w:rsid w:val="00B606FD"/>
    <w:rsid w:val="00B607B8"/>
    <w:rsid w:val="00B60894"/>
    <w:rsid w:val="00B61655"/>
    <w:rsid w:val="00B62083"/>
    <w:rsid w:val="00B62A27"/>
    <w:rsid w:val="00B630CA"/>
    <w:rsid w:val="00B6338E"/>
    <w:rsid w:val="00B63DF5"/>
    <w:rsid w:val="00B63FB7"/>
    <w:rsid w:val="00B671DB"/>
    <w:rsid w:val="00B67701"/>
    <w:rsid w:val="00B7046B"/>
    <w:rsid w:val="00B70B68"/>
    <w:rsid w:val="00B712F9"/>
    <w:rsid w:val="00B716F6"/>
    <w:rsid w:val="00B72B74"/>
    <w:rsid w:val="00B736B7"/>
    <w:rsid w:val="00B73CDA"/>
    <w:rsid w:val="00B73D01"/>
    <w:rsid w:val="00B740EA"/>
    <w:rsid w:val="00B7511A"/>
    <w:rsid w:val="00B75692"/>
    <w:rsid w:val="00B75F4C"/>
    <w:rsid w:val="00B76352"/>
    <w:rsid w:val="00B76DEB"/>
    <w:rsid w:val="00B77CDD"/>
    <w:rsid w:val="00B808E4"/>
    <w:rsid w:val="00B80C89"/>
    <w:rsid w:val="00B81BF1"/>
    <w:rsid w:val="00B81C52"/>
    <w:rsid w:val="00B81FE7"/>
    <w:rsid w:val="00B82CE8"/>
    <w:rsid w:val="00B831AB"/>
    <w:rsid w:val="00B83E5E"/>
    <w:rsid w:val="00B846FD"/>
    <w:rsid w:val="00B86242"/>
    <w:rsid w:val="00B868D3"/>
    <w:rsid w:val="00B86BF2"/>
    <w:rsid w:val="00B904BC"/>
    <w:rsid w:val="00B910AC"/>
    <w:rsid w:val="00B91C3B"/>
    <w:rsid w:val="00B91EC0"/>
    <w:rsid w:val="00B91EE0"/>
    <w:rsid w:val="00B91FCD"/>
    <w:rsid w:val="00B92AD3"/>
    <w:rsid w:val="00B93C3E"/>
    <w:rsid w:val="00B940AE"/>
    <w:rsid w:val="00B949D5"/>
    <w:rsid w:val="00B94D2B"/>
    <w:rsid w:val="00B95C01"/>
    <w:rsid w:val="00B96D9B"/>
    <w:rsid w:val="00B96F0B"/>
    <w:rsid w:val="00B97060"/>
    <w:rsid w:val="00B97E4A"/>
    <w:rsid w:val="00BA05B7"/>
    <w:rsid w:val="00BA0950"/>
    <w:rsid w:val="00BA1373"/>
    <w:rsid w:val="00BA2078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C3"/>
    <w:rsid w:val="00BA67ED"/>
    <w:rsid w:val="00BA7112"/>
    <w:rsid w:val="00BA73FC"/>
    <w:rsid w:val="00BB019E"/>
    <w:rsid w:val="00BB0249"/>
    <w:rsid w:val="00BB03AA"/>
    <w:rsid w:val="00BB0D99"/>
    <w:rsid w:val="00BB1866"/>
    <w:rsid w:val="00BB1AD1"/>
    <w:rsid w:val="00BB226D"/>
    <w:rsid w:val="00BB2298"/>
    <w:rsid w:val="00BB22C0"/>
    <w:rsid w:val="00BB26BC"/>
    <w:rsid w:val="00BB2A7E"/>
    <w:rsid w:val="00BB2FD0"/>
    <w:rsid w:val="00BB3A0F"/>
    <w:rsid w:val="00BB41E6"/>
    <w:rsid w:val="00BB4FC7"/>
    <w:rsid w:val="00BB55F9"/>
    <w:rsid w:val="00BB699B"/>
    <w:rsid w:val="00BB6AF7"/>
    <w:rsid w:val="00BB765C"/>
    <w:rsid w:val="00BC141C"/>
    <w:rsid w:val="00BC1492"/>
    <w:rsid w:val="00BC1739"/>
    <w:rsid w:val="00BC1F66"/>
    <w:rsid w:val="00BC2343"/>
    <w:rsid w:val="00BC28EC"/>
    <w:rsid w:val="00BC2C61"/>
    <w:rsid w:val="00BC2F67"/>
    <w:rsid w:val="00BC3AA6"/>
    <w:rsid w:val="00BC4324"/>
    <w:rsid w:val="00BC473F"/>
    <w:rsid w:val="00BC47F3"/>
    <w:rsid w:val="00BC48E4"/>
    <w:rsid w:val="00BC4A1C"/>
    <w:rsid w:val="00BC4D8B"/>
    <w:rsid w:val="00BC5A7F"/>
    <w:rsid w:val="00BC5DAD"/>
    <w:rsid w:val="00BC5FC0"/>
    <w:rsid w:val="00BC6ADC"/>
    <w:rsid w:val="00BC70F7"/>
    <w:rsid w:val="00BD11A4"/>
    <w:rsid w:val="00BD1389"/>
    <w:rsid w:val="00BD1590"/>
    <w:rsid w:val="00BD2C21"/>
    <w:rsid w:val="00BD2D02"/>
    <w:rsid w:val="00BD2D6D"/>
    <w:rsid w:val="00BD3187"/>
    <w:rsid w:val="00BD3505"/>
    <w:rsid w:val="00BD3753"/>
    <w:rsid w:val="00BD394E"/>
    <w:rsid w:val="00BD4657"/>
    <w:rsid w:val="00BD5D76"/>
    <w:rsid w:val="00BD5FE2"/>
    <w:rsid w:val="00BD6072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FBE"/>
    <w:rsid w:val="00BE48CD"/>
    <w:rsid w:val="00BE553A"/>
    <w:rsid w:val="00BE75CB"/>
    <w:rsid w:val="00BF0883"/>
    <w:rsid w:val="00BF093D"/>
    <w:rsid w:val="00BF14F1"/>
    <w:rsid w:val="00BF183F"/>
    <w:rsid w:val="00BF21BC"/>
    <w:rsid w:val="00BF2383"/>
    <w:rsid w:val="00BF2774"/>
    <w:rsid w:val="00BF2EF2"/>
    <w:rsid w:val="00BF4A3F"/>
    <w:rsid w:val="00BF5B75"/>
    <w:rsid w:val="00BF64B8"/>
    <w:rsid w:val="00BF64E8"/>
    <w:rsid w:val="00BF6E11"/>
    <w:rsid w:val="00BF6EDF"/>
    <w:rsid w:val="00BF72E9"/>
    <w:rsid w:val="00BF75A0"/>
    <w:rsid w:val="00BF7A12"/>
    <w:rsid w:val="00C00458"/>
    <w:rsid w:val="00C00A33"/>
    <w:rsid w:val="00C00D9E"/>
    <w:rsid w:val="00C01278"/>
    <w:rsid w:val="00C01E9A"/>
    <w:rsid w:val="00C03D69"/>
    <w:rsid w:val="00C048B0"/>
    <w:rsid w:val="00C0497D"/>
    <w:rsid w:val="00C04F4E"/>
    <w:rsid w:val="00C051E6"/>
    <w:rsid w:val="00C054E5"/>
    <w:rsid w:val="00C05FF1"/>
    <w:rsid w:val="00C071D7"/>
    <w:rsid w:val="00C07657"/>
    <w:rsid w:val="00C07A5E"/>
    <w:rsid w:val="00C07EA8"/>
    <w:rsid w:val="00C10F60"/>
    <w:rsid w:val="00C1185D"/>
    <w:rsid w:val="00C12511"/>
    <w:rsid w:val="00C131E6"/>
    <w:rsid w:val="00C135CB"/>
    <w:rsid w:val="00C138F1"/>
    <w:rsid w:val="00C1424A"/>
    <w:rsid w:val="00C14757"/>
    <w:rsid w:val="00C14C8E"/>
    <w:rsid w:val="00C14DCC"/>
    <w:rsid w:val="00C15290"/>
    <w:rsid w:val="00C15ADC"/>
    <w:rsid w:val="00C15F45"/>
    <w:rsid w:val="00C160BE"/>
    <w:rsid w:val="00C16503"/>
    <w:rsid w:val="00C16BD1"/>
    <w:rsid w:val="00C17020"/>
    <w:rsid w:val="00C1770E"/>
    <w:rsid w:val="00C20F7E"/>
    <w:rsid w:val="00C22631"/>
    <w:rsid w:val="00C22B87"/>
    <w:rsid w:val="00C234AC"/>
    <w:rsid w:val="00C23F9E"/>
    <w:rsid w:val="00C24865"/>
    <w:rsid w:val="00C24A07"/>
    <w:rsid w:val="00C24F77"/>
    <w:rsid w:val="00C259D9"/>
    <w:rsid w:val="00C26AD4"/>
    <w:rsid w:val="00C26DD4"/>
    <w:rsid w:val="00C270B9"/>
    <w:rsid w:val="00C27F59"/>
    <w:rsid w:val="00C30359"/>
    <w:rsid w:val="00C31ED0"/>
    <w:rsid w:val="00C3334A"/>
    <w:rsid w:val="00C3348C"/>
    <w:rsid w:val="00C33625"/>
    <w:rsid w:val="00C34CF2"/>
    <w:rsid w:val="00C37B6F"/>
    <w:rsid w:val="00C37DD0"/>
    <w:rsid w:val="00C402E6"/>
    <w:rsid w:val="00C40621"/>
    <w:rsid w:val="00C41197"/>
    <w:rsid w:val="00C4206A"/>
    <w:rsid w:val="00C42792"/>
    <w:rsid w:val="00C42876"/>
    <w:rsid w:val="00C4290E"/>
    <w:rsid w:val="00C42B30"/>
    <w:rsid w:val="00C42E9B"/>
    <w:rsid w:val="00C43720"/>
    <w:rsid w:val="00C4373F"/>
    <w:rsid w:val="00C437EC"/>
    <w:rsid w:val="00C43B58"/>
    <w:rsid w:val="00C44124"/>
    <w:rsid w:val="00C44899"/>
    <w:rsid w:val="00C458DB"/>
    <w:rsid w:val="00C45D9A"/>
    <w:rsid w:val="00C46209"/>
    <w:rsid w:val="00C47375"/>
    <w:rsid w:val="00C475F7"/>
    <w:rsid w:val="00C47668"/>
    <w:rsid w:val="00C47EC5"/>
    <w:rsid w:val="00C503F6"/>
    <w:rsid w:val="00C50702"/>
    <w:rsid w:val="00C50737"/>
    <w:rsid w:val="00C510C5"/>
    <w:rsid w:val="00C53CBA"/>
    <w:rsid w:val="00C54873"/>
    <w:rsid w:val="00C54A96"/>
    <w:rsid w:val="00C54D4A"/>
    <w:rsid w:val="00C54FCF"/>
    <w:rsid w:val="00C554FC"/>
    <w:rsid w:val="00C55FCD"/>
    <w:rsid w:val="00C56B87"/>
    <w:rsid w:val="00C56D44"/>
    <w:rsid w:val="00C5727F"/>
    <w:rsid w:val="00C57950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86D"/>
    <w:rsid w:val="00C6467C"/>
    <w:rsid w:val="00C650AA"/>
    <w:rsid w:val="00C652B1"/>
    <w:rsid w:val="00C65615"/>
    <w:rsid w:val="00C660E9"/>
    <w:rsid w:val="00C66783"/>
    <w:rsid w:val="00C66F4D"/>
    <w:rsid w:val="00C6793C"/>
    <w:rsid w:val="00C67EE0"/>
    <w:rsid w:val="00C67FF6"/>
    <w:rsid w:val="00C700FF"/>
    <w:rsid w:val="00C7083B"/>
    <w:rsid w:val="00C7174E"/>
    <w:rsid w:val="00C7355F"/>
    <w:rsid w:val="00C73819"/>
    <w:rsid w:val="00C73A3A"/>
    <w:rsid w:val="00C747D8"/>
    <w:rsid w:val="00C75741"/>
    <w:rsid w:val="00C76864"/>
    <w:rsid w:val="00C76D87"/>
    <w:rsid w:val="00C77164"/>
    <w:rsid w:val="00C80F47"/>
    <w:rsid w:val="00C822DB"/>
    <w:rsid w:val="00C8244F"/>
    <w:rsid w:val="00C8245F"/>
    <w:rsid w:val="00C82C14"/>
    <w:rsid w:val="00C82F64"/>
    <w:rsid w:val="00C83A15"/>
    <w:rsid w:val="00C83BC8"/>
    <w:rsid w:val="00C83E10"/>
    <w:rsid w:val="00C84485"/>
    <w:rsid w:val="00C84937"/>
    <w:rsid w:val="00C85DB0"/>
    <w:rsid w:val="00C86004"/>
    <w:rsid w:val="00C8724A"/>
    <w:rsid w:val="00C8772A"/>
    <w:rsid w:val="00C9052A"/>
    <w:rsid w:val="00C90C00"/>
    <w:rsid w:val="00C90E4A"/>
    <w:rsid w:val="00C92630"/>
    <w:rsid w:val="00C92765"/>
    <w:rsid w:val="00C92942"/>
    <w:rsid w:val="00C92CEB"/>
    <w:rsid w:val="00C95BE3"/>
    <w:rsid w:val="00C95FA3"/>
    <w:rsid w:val="00C9617D"/>
    <w:rsid w:val="00C96D64"/>
    <w:rsid w:val="00C972A5"/>
    <w:rsid w:val="00C97B43"/>
    <w:rsid w:val="00C97CD8"/>
    <w:rsid w:val="00C97D8D"/>
    <w:rsid w:val="00C97F50"/>
    <w:rsid w:val="00C97F8A"/>
    <w:rsid w:val="00CA0556"/>
    <w:rsid w:val="00CA06FA"/>
    <w:rsid w:val="00CA11ED"/>
    <w:rsid w:val="00CA2795"/>
    <w:rsid w:val="00CA30AD"/>
    <w:rsid w:val="00CA36EA"/>
    <w:rsid w:val="00CA4289"/>
    <w:rsid w:val="00CA472A"/>
    <w:rsid w:val="00CA4CEB"/>
    <w:rsid w:val="00CA5EEE"/>
    <w:rsid w:val="00CA6508"/>
    <w:rsid w:val="00CA6530"/>
    <w:rsid w:val="00CA6B78"/>
    <w:rsid w:val="00CA7739"/>
    <w:rsid w:val="00CA7996"/>
    <w:rsid w:val="00CB06F2"/>
    <w:rsid w:val="00CB0B28"/>
    <w:rsid w:val="00CB0DAF"/>
    <w:rsid w:val="00CB0DF6"/>
    <w:rsid w:val="00CB250E"/>
    <w:rsid w:val="00CB2717"/>
    <w:rsid w:val="00CB28E0"/>
    <w:rsid w:val="00CB2A26"/>
    <w:rsid w:val="00CB2BEA"/>
    <w:rsid w:val="00CB2C57"/>
    <w:rsid w:val="00CB2D6E"/>
    <w:rsid w:val="00CB3CDB"/>
    <w:rsid w:val="00CB457F"/>
    <w:rsid w:val="00CB4679"/>
    <w:rsid w:val="00CB46A5"/>
    <w:rsid w:val="00CB4A37"/>
    <w:rsid w:val="00CB57DF"/>
    <w:rsid w:val="00CB5C0B"/>
    <w:rsid w:val="00CB6303"/>
    <w:rsid w:val="00CB6F08"/>
    <w:rsid w:val="00CB739D"/>
    <w:rsid w:val="00CB7A60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94B"/>
    <w:rsid w:val="00CC3AB8"/>
    <w:rsid w:val="00CC3BFB"/>
    <w:rsid w:val="00CC469D"/>
    <w:rsid w:val="00CC6256"/>
    <w:rsid w:val="00CC66D0"/>
    <w:rsid w:val="00CC6FFA"/>
    <w:rsid w:val="00CC7ABB"/>
    <w:rsid w:val="00CD00BF"/>
    <w:rsid w:val="00CD1065"/>
    <w:rsid w:val="00CD121C"/>
    <w:rsid w:val="00CD1EA3"/>
    <w:rsid w:val="00CD27DB"/>
    <w:rsid w:val="00CD2DDF"/>
    <w:rsid w:val="00CD302E"/>
    <w:rsid w:val="00CD307F"/>
    <w:rsid w:val="00CD393F"/>
    <w:rsid w:val="00CD4BCA"/>
    <w:rsid w:val="00CD4CB6"/>
    <w:rsid w:val="00CD7EF0"/>
    <w:rsid w:val="00CE09BD"/>
    <w:rsid w:val="00CE0B61"/>
    <w:rsid w:val="00CE1191"/>
    <w:rsid w:val="00CE1414"/>
    <w:rsid w:val="00CE170E"/>
    <w:rsid w:val="00CE1871"/>
    <w:rsid w:val="00CE1D0B"/>
    <w:rsid w:val="00CE22F4"/>
    <w:rsid w:val="00CE245E"/>
    <w:rsid w:val="00CE27E5"/>
    <w:rsid w:val="00CE37B5"/>
    <w:rsid w:val="00CE39DF"/>
    <w:rsid w:val="00CE3E5B"/>
    <w:rsid w:val="00CE44C8"/>
    <w:rsid w:val="00CE4A05"/>
    <w:rsid w:val="00CE4B66"/>
    <w:rsid w:val="00CE4E49"/>
    <w:rsid w:val="00CE4F65"/>
    <w:rsid w:val="00CE5DF5"/>
    <w:rsid w:val="00CE645A"/>
    <w:rsid w:val="00CE7A97"/>
    <w:rsid w:val="00CE7B02"/>
    <w:rsid w:val="00CF0AA9"/>
    <w:rsid w:val="00CF0BA5"/>
    <w:rsid w:val="00CF1026"/>
    <w:rsid w:val="00CF13B1"/>
    <w:rsid w:val="00CF1D62"/>
    <w:rsid w:val="00CF2213"/>
    <w:rsid w:val="00CF3309"/>
    <w:rsid w:val="00CF3BB1"/>
    <w:rsid w:val="00CF3C8F"/>
    <w:rsid w:val="00CF4DCE"/>
    <w:rsid w:val="00CF547A"/>
    <w:rsid w:val="00CF5560"/>
    <w:rsid w:val="00CF68A3"/>
    <w:rsid w:val="00CF6AE5"/>
    <w:rsid w:val="00CF6E26"/>
    <w:rsid w:val="00D0021B"/>
    <w:rsid w:val="00D0033D"/>
    <w:rsid w:val="00D01097"/>
    <w:rsid w:val="00D01B39"/>
    <w:rsid w:val="00D02304"/>
    <w:rsid w:val="00D026A6"/>
    <w:rsid w:val="00D028AC"/>
    <w:rsid w:val="00D0299E"/>
    <w:rsid w:val="00D02C6F"/>
    <w:rsid w:val="00D02DB7"/>
    <w:rsid w:val="00D02E57"/>
    <w:rsid w:val="00D02F3B"/>
    <w:rsid w:val="00D04363"/>
    <w:rsid w:val="00D0522A"/>
    <w:rsid w:val="00D05F80"/>
    <w:rsid w:val="00D07418"/>
    <w:rsid w:val="00D1038F"/>
    <w:rsid w:val="00D109E0"/>
    <w:rsid w:val="00D109F9"/>
    <w:rsid w:val="00D10E4D"/>
    <w:rsid w:val="00D11198"/>
    <w:rsid w:val="00D112DA"/>
    <w:rsid w:val="00D1131D"/>
    <w:rsid w:val="00D11540"/>
    <w:rsid w:val="00D117D3"/>
    <w:rsid w:val="00D120F3"/>
    <w:rsid w:val="00D12CCA"/>
    <w:rsid w:val="00D13075"/>
    <w:rsid w:val="00D1354B"/>
    <w:rsid w:val="00D136F8"/>
    <w:rsid w:val="00D1426E"/>
    <w:rsid w:val="00D14361"/>
    <w:rsid w:val="00D15901"/>
    <w:rsid w:val="00D15FEC"/>
    <w:rsid w:val="00D16134"/>
    <w:rsid w:val="00D16593"/>
    <w:rsid w:val="00D16894"/>
    <w:rsid w:val="00D16F15"/>
    <w:rsid w:val="00D17868"/>
    <w:rsid w:val="00D1796A"/>
    <w:rsid w:val="00D17AD8"/>
    <w:rsid w:val="00D20295"/>
    <w:rsid w:val="00D20301"/>
    <w:rsid w:val="00D20EDA"/>
    <w:rsid w:val="00D2145B"/>
    <w:rsid w:val="00D21A34"/>
    <w:rsid w:val="00D21CD8"/>
    <w:rsid w:val="00D2279B"/>
    <w:rsid w:val="00D22ABF"/>
    <w:rsid w:val="00D23AC8"/>
    <w:rsid w:val="00D24628"/>
    <w:rsid w:val="00D25251"/>
    <w:rsid w:val="00D25A0E"/>
    <w:rsid w:val="00D25CCE"/>
    <w:rsid w:val="00D30C9D"/>
    <w:rsid w:val="00D31A98"/>
    <w:rsid w:val="00D31C38"/>
    <w:rsid w:val="00D32541"/>
    <w:rsid w:val="00D3301F"/>
    <w:rsid w:val="00D33AC1"/>
    <w:rsid w:val="00D33C9D"/>
    <w:rsid w:val="00D33F7F"/>
    <w:rsid w:val="00D34DA8"/>
    <w:rsid w:val="00D35088"/>
    <w:rsid w:val="00D356D8"/>
    <w:rsid w:val="00D3598F"/>
    <w:rsid w:val="00D35B49"/>
    <w:rsid w:val="00D35BB2"/>
    <w:rsid w:val="00D36A2C"/>
    <w:rsid w:val="00D36AE2"/>
    <w:rsid w:val="00D37546"/>
    <w:rsid w:val="00D3796B"/>
    <w:rsid w:val="00D40DEE"/>
    <w:rsid w:val="00D41A97"/>
    <w:rsid w:val="00D42F73"/>
    <w:rsid w:val="00D433DA"/>
    <w:rsid w:val="00D43A22"/>
    <w:rsid w:val="00D43BFA"/>
    <w:rsid w:val="00D44F6E"/>
    <w:rsid w:val="00D45A97"/>
    <w:rsid w:val="00D46648"/>
    <w:rsid w:val="00D47368"/>
    <w:rsid w:val="00D50093"/>
    <w:rsid w:val="00D503B2"/>
    <w:rsid w:val="00D50C95"/>
    <w:rsid w:val="00D51F8B"/>
    <w:rsid w:val="00D52F06"/>
    <w:rsid w:val="00D536B4"/>
    <w:rsid w:val="00D53843"/>
    <w:rsid w:val="00D54CB9"/>
    <w:rsid w:val="00D554F8"/>
    <w:rsid w:val="00D55929"/>
    <w:rsid w:val="00D55A2E"/>
    <w:rsid w:val="00D56368"/>
    <w:rsid w:val="00D57F25"/>
    <w:rsid w:val="00D60108"/>
    <w:rsid w:val="00D6014F"/>
    <w:rsid w:val="00D6073E"/>
    <w:rsid w:val="00D620CD"/>
    <w:rsid w:val="00D62767"/>
    <w:rsid w:val="00D62851"/>
    <w:rsid w:val="00D62B87"/>
    <w:rsid w:val="00D62DD3"/>
    <w:rsid w:val="00D62DF2"/>
    <w:rsid w:val="00D638EC"/>
    <w:rsid w:val="00D63D13"/>
    <w:rsid w:val="00D6429E"/>
    <w:rsid w:val="00D64374"/>
    <w:rsid w:val="00D6565C"/>
    <w:rsid w:val="00D656A1"/>
    <w:rsid w:val="00D65F98"/>
    <w:rsid w:val="00D66B56"/>
    <w:rsid w:val="00D66C61"/>
    <w:rsid w:val="00D6764E"/>
    <w:rsid w:val="00D67675"/>
    <w:rsid w:val="00D71BB9"/>
    <w:rsid w:val="00D7286D"/>
    <w:rsid w:val="00D72E9D"/>
    <w:rsid w:val="00D73270"/>
    <w:rsid w:val="00D73861"/>
    <w:rsid w:val="00D739F4"/>
    <w:rsid w:val="00D7499E"/>
    <w:rsid w:val="00D74A7A"/>
    <w:rsid w:val="00D75C2E"/>
    <w:rsid w:val="00D75C30"/>
    <w:rsid w:val="00D76E00"/>
    <w:rsid w:val="00D80AAC"/>
    <w:rsid w:val="00D8122E"/>
    <w:rsid w:val="00D8176F"/>
    <w:rsid w:val="00D81BFF"/>
    <w:rsid w:val="00D81E5E"/>
    <w:rsid w:val="00D83D97"/>
    <w:rsid w:val="00D83EE2"/>
    <w:rsid w:val="00D84276"/>
    <w:rsid w:val="00D84EA7"/>
    <w:rsid w:val="00D85CFF"/>
    <w:rsid w:val="00D86011"/>
    <w:rsid w:val="00D86831"/>
    <w:rsid w:val="00D8710C"/>
    <w:rsid w:val="00D8738F"/>
    <w:rsid w:val="00D87990"/>
    <w:rsid w:val="00D91D06"/>
    <w:rsid w:val="00D937BA"/>
    <w:rsid w:val="00D94DF6"/>
    <w:rsid w:val="00D9570E"/>
    <w:rsid w:val="00D95B71"/>
    <w:rsid w:val="00D966C1"/>
    <w:rsid w:val="00D96EFA"/>
    <w:rsid w:val="00D97669"/>
    <w:rsid w:val="00DA0333"/>
    <w:rsid w:val="00DA08A9"/>
    <w:rsid w:val="00DA124F"/>
    <w:rsid w:val="00DA1905"/>
    <w:rsid w:val="00DA1EF7"/>
    <w:rsid w:val="00DA22E2"/>
    <w:rsid w:val="00DA232D"/>
    <w:rsid w:val="00DA29EC"/>
    <w:rsid w:val="00DA3001"/>
    <w:rsid w:val="00DA4646"/>
    <w:rsid w:val="00DA4DA3"/>
    <w:rsid w:val="00DA712F"/>
    <w:rsid w:val="00DA7698"/>
    <w:rsid w:val="00DA79DD"/>
    <w:rsid w:val="00DA7E76"/>
    <w:rsid w:val="00DB1655"/>
    <w:rsid w:val="00DB18B0"/>
    <w:rsid w:val="00DB1FE7"/>
    <w:rsid w:val="00DB2666"/>
    <w:rsid w:val="00DB271B"/>
    <w:rsid w:val="00DB28D0"/>
    <w:rsid w:val="00DB2BA0"/>
    <w:rsid w:val="00DB32CE"/>
    <w:rsid w:val="00DB34F8"/>
    <w:rsid w:val="00DB47AA"/>
    <w:rsid w:val="00DB4870"/>
    <w:rsid w:val="00DB4B62"/>
    <w:rsid w:val="00DB5669"/>
    <w:rsid w:val="00DB58F8"/>
    <w:rsid w:val="00DB5AC6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35B8"/>
    <w:rsid w:val="00DC3803"/>
    <w:rsid w:val="00DC3975"/>
    <w:rsid w:val="00DC3E23"/>
    <w:rsid w:val="00DC3EC6"/>
    <w:rsid w:val="00DC41EC"/>
    <w:rsid w:val="00DC4A64"/>
    <w:rsid w:val="00DC5A7B"/>
    <w:rsid w:val="00DC602E"/>
    <w:rsid w:val="00DC6AA9"/>
    <w:rsid w:val="00DC707E"/>
    <w:rsid w:val="00DC7293"/>
    <w:rsid w:val="00DD06E5"/>
    <w:rsid w:val="00DD0C45"/>
    <w:rsid w:val="00DD1E83"/>
    <w:rsid w:val="00DD2197"/>
    <w:rsid w:val="00DD265F"/>
    <w:rsid w:val="00DD3506"/>
    <w:rsid w:val="00DD3604"/>
    <w:rsid w:val="00DD36D5"/>
    <w:rsid w:val="00DD3853"/>
    <w:rsid w:val="00DD4501"/>
    <w:rsid w:val="00DD4520"/>
    <w:rsid w:val="00DD47BA"/>
    <w:rsid w:val="00DD50ED"/>
    <w:rsid w:val="00DD54EF"/>
    <w:rsid w:val="00DD5C3A"/>
    <w:rsid w:val="00DD68E5"/>
    <w:rsid w:val="00DD6DEE"/>
    <w:rsid w:val="00DD6E94"/>
    <w:rsid w:val="00DD70EA"/>
    <w:rsid w:val="00DE005C"/>
    <w:rsid w:val="00DE0782"/>
    <w:rsid w:val="00DE0787"/>
    <w:rsid w:val="00DE199F"/>
    <w:rsid w:val="00DE21CB"/>
    <w:rsid w:val="00DE2294"/>
    <w:rsid w:val="00DE22F3"/>
    <w:rsid w:val="00DE32BD"/>
    <w:rsid w:val="00DE366E"/>
    <w:rsid w:val="00DE4354"/>
    <w:rsid w:val="00DE4C0A"/>
    <w:rsid w:val="00DE5612"/>
    <w:rsid w:val="00DE611B"/>
    <w:rsid w:val="00DE6748"/>
    <w:rsid w:val="00DE6B19"/>
    <w:rsid w:val="00DE6E1B"/>
    <w:rsid w:val="00DE74DB"/>
    <w:rsid w:val="00DF0064"/>
    <w:rsid w:val="00DF0156"/>
    <w:rsid w:val="00DF19A7"/>
    <w:rsid w:val="00DF1DD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6F4A"/>
    <w:rsid w:val="00DF7A37"/>
    <w:rsid w:val="00DF7BB6"/>
    <w:rsid w:val="00E0054E"/>
    <w:rsid w:val="00E00E8A"/>
    <w:rsid w:val="00E011C2"/>
    <w:rsid w:val="00E017E5"/>
    <w:rsid w:val="00E0183A"/>
    <w:rsid w:val="00E01960"/>
    <w:rsid w:val="00E02A19"/>
    <w:rsid w:val="00E03FF5"/>
    <w:rsid w:val="00E04A0C"/>
    <w:rsid w:val="00E04B59"/>
    <w:rsid w:val="00E0527F"/>
    <w:rsid w:val="00E05506"/>
    <w:rsid w:val="00E055AC"/>
    <w:rsid w:val="00E057EF"/>
    <w:rsid w:val="00E058E8"/>
    <w:rsid w:val="00E05ABD"/>
    <w:rsid w:val="00E070A9"/>
    <w:rsid w:val="00E1029A"/>
    <w:rsid w:val="00E115D8"/>
    <w:rsid w:val="00E11777"/>
    <w:rsid w:val="00E118B1"/>
    <w:rsid w:val="00E11A44"/>
    <w:rsid w:val="00E1416E"/>
    <w:rsid w:val="00E14A75"/>
    <w:rsid w:val="00E14C83"/>
    <w:rsid w:val="00E14DAA"/>
    <w:rsid w:val="00E17096"/>
    <w:rsid w:val="00E17374"/>
    <w:rsid w:val="00E17E3C"/>
    <w:rsid w:val="00E20460"/>
    <w:rsid w:val="00E20B38"/>
    <w:rsid w:val="00E21323"/>
    <w:rsid w:val="00E21876"/>
    <w:rsid w:val="00E21ABB"/>
    <w:rsid w:val="00E23AAA"/>
    <w:rsid w:val="00E23D63"/>
    <w:rsid w:val="00E24155"/>
    <w:rsid w:val="00E2480E"/>
    <w:rsid w:val="00E248BB"/>
    <w:rsid w:val="00E249E4"/>
    <w:rsid w:val="00E24FC7"/>
    <w:rsid w:val="00E2502C"/>
    <w:rsid w:val="00E26154"/>
    <w:rsid w:val="00E26E1D"/>
    <w:rsid w:val="00E27F6E"/>
    <w:rsid w:val="00E3032A"/>
    <w:rsid w:val="00E30E47"/>
    <w:rsid w:val="00E30FC2"/>
    <w:rsid w:val="00E32F90"/>
    <w:rsid w:val="00E332AE"/>
    <w:rsid w:val="00E348E8"/>
    <w:rsid w:val="00E352ED"/>
    <w:rsid w:val="00E3530D"/>
    <w:rsid w:val="00E35F27"/>
    <w:rsid w:val="00E36DB6"/>
    <w:rsid w:val="00E36F7D"/>
    <w:rsid w:val="00E36FAB"/>
    <w:rsid w:val="00E3703E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C6B"/>
    <w:rsid w:val="00E45005"/>
    <w:rsid w:val="00E459FC"/>
    <w:rsid w:val="00E45B40"/>
    <w:rsid w:val="00E46EA4"/>
    <w:rsid w:val="00E47B02"/>
    <w:rsid w:val="00E50C8E"/>
    <w:rsid w:val="00E50E8E"/>
    <w:rsid w:val="00E50EFA"/>
    <w:rsid w:val="00E52073"/>
    <w:rsid w:val="00E52BAD"/>
    <w:rsid w:val="00E52C3B"/>
    <w:rsid w:val="00E53005"/>
    <w:rsid w:val="00E53C96"/>
    <w:rsid w:val="00E5433E"/>
    <w:rsid w:val="00E5482A"/>
    <w:rsid w:val="00E5529E"/>
    <w:rsid w:val="00E552BD"/>
    <w:rsid w:val="00E563D7"/>
    <w:rsid w:val="00E60133"/>
    <w:rsid w:val="00E603C7"/>
    <w:rsid w:val="00E60549"/>
    <w:rsid w:val="00E60FD0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9CB"/>
    <w:rsid w:val="00E67150"/>
    <w:rsid w:val="00E67A00"/>
    <w:rsid w:val="00E67BCA"/>
    <w:rsid w:val="00E67D27"/>
    <w:rsid w:val="00E70D2E"/>
    <w:rsid w:val="00E70FF8"/>
    <w:rsid w:val="00E714C3"/>
    <w:rsid w:val="00E714C4"/>
    <w:rsid w:val="00E71760"/>
    <w:rsid w:val="00E71BAC"/>
    <w:rsid w:val="00E71DA8"/>
    <w:rsid w:val="00E731AF"/>
    <w:rsid w:val="00E73272"/>
    <w:rsid w:val="00E7379C"/>
    <w:rsid w:val="00E73AAF"/>
    <w:rsid w:val="00E73C53"/>
    <w:rsid w:val="00E7422D"/>
    <w:rsid w:val="00E745E7"/>
    <w:rsid w:val="00E7495C"/>
    <w:rsid w:val="00E75327"/>
    <w:rsid w:val="00E75928"/>
    <w:rsid w:val="00E759BA"/>
    <w:rsid w:val="00E75B94"/>
    <w:rsid w:val="00E768C3"/>
    <w:rsid w:val="00E768F0"/>
    <w:rsid w:val="00E773B7"/>
    <w:rsid w:val="00E77564"/>
    <w:rsid w:val="00E80192"/>
    <w:rsid w:val="00E8086A"/>
    <w:rsid w:val="00E80BA5"/>
    <w:rsid w:val="00E811C3"/>
    <w:rsid w:val="00E817A1"/>
    <w:rsid w:val="00E81B72"/>
    <w:rsid w:val="00E81BBF"/>
    <w:rsid w:val="00E81F8F"/>
    <w:rsid w:val="00E82B5B"/>
    <w:rsid w:val="00E82CAE"/>
    <w:rsid w:val="00E82CFA"/>
    <w:rsid w:val="00E836EA"/>
    <w:rsid w:val="00E83C18"/>
    <w:rsid w:val="00E83E8D"/>
    <w:rsid w:val="00E84835"/>
    <w:rsid w:val="00E84975"/>
    <w:rsid w:val="00E84BAF"/>
    <w:rsid w:val="00E85050"/>
    <w:rsid w:val="00E85889"/>
    <w:rsid w:val="00E859D0"/>
    <w:rsid w:val="00E86150"/>
    <w:rsid w:val="00E86163"/>
    <w:rsid w:val="00E87622"/>
    <w:rsid w:val="00E90189"/>
    <w:rsid w:val="00E90539"/>
    <w:rsid w:val="00E908D3"/>
    <w:rsid w:val="00E913F6"/>
    <w:rsid w:val="00E915DF"/>
    <w:rsid w:val="00E9185F"/>
    <w:rsid w:val="00E921BC"/>
    <w:rsid w:val="00E92601"/>
    <w:rsid w:val="00E93217"/>
    <w:rsid w:val="00E93362"/>
    <w:rsid w:val="00E934BC"/>
    <w:rsid w:val="00E93AF0"/>
    <w:rsid w:val="00E942C1"/>
    <w:rsid w:val="00E95627"/>
    <w:rsid w:val="00E95D90"/>
    <w:rsid w:val="00EA0335"/>
    <w:rsid w:val="00EA0C2A"/>
    <w:rsid w:val="00EA19CD"/>
    <w:rsid w:val="00EA1A05"/>
    <w:rsid w:val="00EA2359"/>
    <w:rsid w:val="00EA25E9"/>
    <w:rsid w:val="00EA3501"/>
    <w:rsid w:val="00EA3642"/>
    <w:rsid w:val="00EA3A95"/>
    <w:rsid w:val="00EA3A9C"/>
    <w:rsid w:val="00EA5959"/>
    <w:rsid w:val="00EA6260"/>
    <w:rsid w:val="00EA6E3D"/>
    <w:rsid w:val="00EB03CB"/>
    <w:rsid w:val="00EB03F0"/>
    <w:rsid w:val="00EB0B79"/>
    <w:rsid w:val="00EB0F44"/>
    <w:rsid w:val="00EB0FF9"/>
    <w:rsid w:val="00EB1474"/>
    <w:rsid w:val="00EB14A8"/>
    <w:rsid w:val="00EB1AA5"/>
    <w:rsid w:val="00EB203B"/>
    <w:rsid w:val="00EB2044"/>
    <w:rsid w:val="00EB24D5"/>
    <w:rsid w:val="00EB2E17"/>
    <w:rsid w:val="00EB3CD5"/>
    <w:rsid w:val="00EB520F"/>
    <w:rsid w:val="00EB57DA"/>
    <w:rsid w:val="00EB58D6"/>
    <w:rsid w:val="00EB72AD"/>
    <w:rsid w:val="00EB7F03"/>
    <w:rsid w:val="00EC0285"/>
    <w:rsid w:val="00EC07CE"/>
    <w:rsid w:val="00EC0F5D"/>
    <w:rsid w:val="00EC103D"/>
    <w:rsid w:val="00EC181E"/>
    <w:rsid w:val="00EC23D9"/>
    <w:rsid w:val="00EC2436"/>
    <w:rsid w:val="00EC2888"/>
    <w:rsid w:val="00EC2FBF"/>
    <w:rsid w:val="00EC3982"/>
    <w:rsid w:val="00EC4097"/>
    <w:rsid w:val="00EC4274"/>
    <w:rsid w:val="00EC51AD"/>
    <w:rsid w:val="00EC6200"/>
    <w:rsid w:val="00EC634C"/>
    <w:rsid w:val="00EC63D3"/>
    <w:rsid w:val="00EC736A"/>
    <w:rsid w:val="00EC79FC"/>
    <w:rsid w:val="00ED07C7"/>
    <w:rsid w:val="00ED07DC"/>
    <w:rsid w:val="00ED0946"/>
    <w:rsid w:val="00ED0A03"/>
    <w:rsid w:val="00ED1068"/>
    <w:rsid w:val="00ED1AE0"/>
    <w:rsid w:val="00ED1C55"/>
    <w:rsid w:val="00ED223B"/>
    <w:rsid w:val="00ED30DD"/>
    <w:rsid w:val="00ED3A92"/>
    <w:rsid w:val="00ED3D3F"/>
    <w:rsid w:val="00ED3E47"/>
    <w:rsid w:val="00ED42DB"/>
    <w:rsid w:val="00ED5945"/>
    <w:rsid w:val="00ED62D8"/>
    <w:rsid w:val="00ED6887"/>
    <w:rsid w:val="00ED6D33"/>
    <w:rsid w:val="00ED7F4F"/>
    <w:rsid w:val="00EE0357"/>
    <w:rsid w:val="00EE03C4"/>
    <w:rsid w:val="00EE0A98"/>
    <w:rsid w:val="00EE18C6"/>
    <w:rsid w:val="00EE1DB2"/>
    <w:rsid w:val="00EE29B0"/>
    <w:rsid w:val="00EE2CC4"/>
    <w:rsid w:val="00EE2E5C"/>
    <w:rsid w:val="00EE32A2"/>
    <w:rsid w:val="00EE3B72"/>
    <w:rsid w:val="00EE4BD8"/>
    <w:rsid w:val="00EE4D5E"/>
    <w:rsid w:val="00EE59EC"/>
    <w:rsid w:val="00EE6206"/>
    <w:rsid w:val="00EE633A"/>
    <w:rsid w:val="00EE6805"/>
    <w:rsid w:val="00EE7174"/>
    <w:rsid w:val="00EE7EE7"/>
    <w:rsid w:val="00EF0518"/>
    <w:rsid w:val="00EF0785"/>
    <w:rsid w:val="00EF07B7"/>
    <w:rsid w:val="00EF0C76"/>
    <w:rsid w:val="00EF2993"/>
    <w:rsid w:val="00EF2A73"/>
    <w:rsid w:val="00EF332F"/>
    <w:rsid w:val="00EF47B2"/>
    <w:rsid w:val="00EF4D9B"/>
    <w:rsid w:val="00EF5166"/>
    <w:rsid w:val="00EF5BD3"/>
    <w:rsid w:val="00EF5E2F"/>
    <w:rsid w:val="00EF64C3"/>
    <w:rsid w:val="00EF68D8"/>
    <w:rsid w:val="00F00958"/>
    <w:rsid w:val="00F00C08"/>
    <w:rsid w:val="00F01DCB"/>
    <w:rsid w:val="00F02586"/>
    <w:rsid w:val="00F02F57"/>
    <w:rsid w:val="00F03E7A"/>
    <w:rsid w:val="00F0432C"/>
    <w:rsid w:val="00F049BC"/>
    <w:rsid w:val="00F050BE"/>
    <w:rsid w:val="00F055E0"/>
    <w:rsid w:val="00F056EC"/>
    <w:rsid w:val="00F06ADB"/>
    <w:rsid w:val="00F06F6F"/>
    <w:rsid w:val="00F0713C"/>
    <w:rsid w:val="00F10817"/>
    <w:rsid w:val="00F10D99"/>
    <w:rsid w:val="00F11717"/>
    <w:rsid w:val="00F12440"/>
    <w:rsid w:val="00F1295D"/>
    <w:rsid w:val="00F139BC"/>
    <w:rsid w:val="00F1413D"/>
    <w:rsid w:val="00F1480B"/>
    <w:rsid w:val="00F14D62"/>
    <w:rsid w:val="00F14D99"/>
    <w:rsid w:val="00F14ECE"/>
    <w:rsid w:val="00F16185"/>
    <w:rsid w:val="00F17125"/>
    <w:rsid w:val="00F171C1"/>
    <w:rsid w:val="00F2046F"/>
    <w:rsid w:val="00F20530"/>
    <w:rsid w:val="00F20DC3"/>
    <w:rsid w:val="00F2126C"/>
    <w:rsid w:val="00F21617"/>
    <w:rsid w:val="00F21D3C"/>
    <w:rsid w:val="00F235B0"/>
    <w:rsid w:val="00F2474E"/>
    <w:rsid w:val="00F256ED"/>
    <w:rsid w:val="00F25781"/>
    <w:rsid w:val="00F27540"/>
    <w:rsid w:val="00F2763A"/>
    <w:rsid w:val="00F27C4C"/>
    <w:rsid w:val="00F30409"/>
    <w:rsid w:val="00F306D2"/>
    <w:rsid w:val="00F30881"/>
    <w:rsid w:val="00F309ED"/>
    <w:rsid w:val="00F314FA"/>
    <w:rsid w:val="00F32503"/>
    <w:rsid w:val="00F32EB0"/>
    <w:rsid w:val="00F33622"/>
    <w:rsid w:val="00F337DA"/>
    <w:rsid w:val="00F343D5"/>
    <w:rsid w:val="00F34ED9"/>
    <w:rsid w:val="00F350DA"/>
    <w:rsid w:val="00F35184"/>
    <w:rsid w:val="00F352FA"/>
    <w:rsid w:val="00F358FA"/>
    <w:rsid w:val="00F35E5A"/>
    <w:rsid w:val="00F36260"/>
    <w:rsid w:val="00F364E9"/>
    <w:rsid w:val="00F37234"/>
    <w:rsid w:val="00F400E3"/>
    <w:rsid w:val="00F402B5"/>
    <w:rsid w:val="00F40C61"/>
    <w:rsid w:val="00F40D08"/>
    <w:rsid w:val="00F41C97"/>
    <w:rsid w:val="00F428BA"/>
    <w:rsid w:val="00F431B9"/>
    <w:rsid w:val="00F433EB"/>
    <w:rsid w:val="00F4348D"/>
    <w:rsid w:val="00F43779"/>
    <w:rsid w:val="00F43F75"/>
    <w:rsid w:val="00F44E8E"/>
    <w:rsid w:val="00F44ED6"/>
    <w:rsid w:val="00F45352"/>
    <w:rsid w:val="00F45751"/>
    <w:rsid w:val="00F4610A"/>
    <w:rsid w:val="00F46741"/>
    <w:rsid w:val="00F47CF5"/>
    <w:rsid w:val="00F50489"/>
    <w:rsid w:val="00F51B9D"/>
    <w:rsid w:val="00F52153"/>
    <w:rsid w:val="00F5264E"/>
    <w:rsid w:val="00F5314F"/>
    <w:rsid w:val="00F534BC"/>
    <w:rsid w:val="00F5434E"/>
    <w:rsid w:val="00F55714"/>
    <w:rsid w:val="00F55A65"/>
    <w:rsid w:val="00F56513"/>
    <w:rsid w:val="00F57A30"/>
    <w:rsid w:val="00F57D56"/>
    <w:rsid w:val="00F60276"/>
    <w:rsid w:val="00F6114E"/>
    <w:rsid w:val="00F620E1"/>
    <w:rsid w:val="00F629D3"/>
    <w:rsid w:val="00F639B0"/>
    <w:rsid w:val="00F63C2F"/>
    <w:rsid w:val="00F63E65"/>
    <w:rsid w:val="00F645AB"/>
    <w:rsid w:val="00F646F1"/>
    <w:rsid w:val="00F64E52"/>
    <w:rsid w:val="00F65CE5"/>
    <w:rsid w:val="00F66587"/>
    <w:rsid w:val="00F66B3A"/>
    <w:rsid w:val="00F66D00"/>
    <w:rsid w:val="00F66D30"/>
    <w:rsid w:val="00F67BBA"/>
    <w:rsid w:val="00F7042F"/>
    <w:rsid w:val="00F70501"/>
    <w:rsid w:val="00F708A9"/>
    <w:rsid w:val="00F70CB2"/>
    <w:rsid w:val="00F7123F"/>
    <w:rsid w:val="00F71966"/>
    <w:rsid w:val="00F71EBE"/>
    <w:rsid w:val="00F72196"/>
    <w:rsid w:val="00F72EFC"/>
    <w:rsid w:val="00F74F25"/>
    <w:rsid w:val="00F757A9"/>
    <w:rsid w:val="00F76115"/>
    <w:rsid w:val="00F7689B"/>
    <w:rsid w:val="00F77D05"/>
    <w:rsid w:val="00F8117E"/>
    <w:rsid w:val="00F81934"/>
    <w:rsid w:val="00F82107"/>
    <w:rsid w:val="00F82AC3"/>
    <w:rsid w:val="00F82FAD"/>
    <w:rsid w:val="00F83073"/>
    <w:rsid w:val="00F83806"/>
    <w:rsid w:val="00F8468A"/>
    <w:rsid w:val="00F857E2"/>
    <w:rsid w:val="00F85EE9"/>
    <w:rsid w:val="00F86F50"/>
    <w:rsid w:val="00F87093"/>
    <w:rsid w:val="00F87442"/>
    <w:rsid w:val="00F874CB"/>
    <w:rsid w:val="00F87FF8"/>
    <w:rsid w:val="00F90643"/>
    <w:rsid w:val="00F90BE8"/>
    <w:rsid w:val="00F91533"/>
    <w:rsid w:val="00F91778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63AB"/>
    <w:rsid w:val="00F96CAC"/>
    <w:rsid w:val="00F976EE"/>
    <w:rsid w:val="00F97D5C"/>
    <w:rsid w:val="00FA1062"/>
    <w:rsid w:val="00FA16EA"/>
    <w:rsid w:val="00FA2819"/>
    <w:rsid w:val="00FA2A6B"/>
    <w:rsid w:val="00FA2D4C"/>
    <w:rsid w:val="00FA2E83"/>
    <w:rsid w:val="00FA3063"/>
    <w:rsid w:val="00FA3840"/>
    <w:rsid w:val="00FA3A73"/>
    <w:rsid w:val="00FA45F8"/>
    <w:rsid w:val="00FA4AE8"/>
    <w:rsid w:val="00FA4D07"/>
    <w:rsid w:val="00FA520A"/>
    <w:rsid w:val="00FA6505"/>
    <w:rsid w:val="00FA680A"/>
    <w:rsid w:val="00FA686A"/>
    <w:rsid w:val="00FA6B63"/>
    <w:rsid w:val="00FA7147"/>
    <w:rsid w:val="00FA7829"/>
    <w:rsid w:val="00FA7F11"/>
    <w:rsid w:val="00FB05DF"/>
    <w:rsid w:val="00FB0A07"/>
    <w:rsid w:val="00FB0A5B"/>
    <w:rsid w:val="00FB10E3"/>
    <w:rsid w:val="00FB176C"/>
    <w:rsid w:val="00FB1B96"/>
    <w:rsid w:val="00FB1E52"/>
    <w:rsid w:val="00FB1F78"/>
    <w:rsid w:val="00FB226B"/>
    <w:rsid w:val="00FB2BFB"/>
    <w:rsid w:val="00FB3A11"/>
    <w:rsid w:val="00FB3BDF"/>
    <w:rsid w:val="00FB429F"/>
    <w:rsid w:val="00FB4332"/>
    <w:rsid w:val="00FB4880"/>
    <w:rsid w:val="00FB4DF7"/>
    <w:rsid w:val="00FB5045"/>
    <w:rsid w:val="00FB7037"/>
    <w:rsid w:val="00FB7F79"/>
    <w:rsid w:val="00FC087C"/>
    <w:rsid w:val="00FC19DD"/>
    <w:rsid w:val="00FC1B76"/>
    <w:rsid w:val="00FC1B7F"/>
    <w:rsid w:val="00FC3AD3"/>
    <w:rsid w:val="00FC3E84"/>
    <w:rsid w:val="00FC4655"/>
    <w:rsid w:val="00FC475F"/>
    <w:rsid w:val="00FC4A79"/>
    <w:rsid w:val="00FC4D05"/>
    <w:rsid w:val="00FC4D23"/>
    <w:rsid w:val="00FC5C19"/>
    <w:rsid w:val="00FC5DA2"/>
    <w:rsid w:val="00FC5EB2"/>
    <w:rsid w:val="00FC7112"/>
    <w:rsid w:val="00FC7CC5"/>
    <w:rsid w:val="00FC7DB9"/>
    <w:rsid w:val="00FD0E1C"/>
    <w:rsid w:val="00FD1124"/>
    <w:rsid w:val="00FD128A"/>
    <w:rsid w:val="00FD1C94"/>
    <w:rsid w:val="00FD1EEC"/>
    <w:rsid w:val="00FD1F07"/>
    <w:rsid w:val="00FD22C0"/>
    <w:rsid w:val="00FD2793"/>
    <w:rsid w:val="00FD2CCD"/>
    <w:rsid w:val="00FD39CC"/>
    <w:rsid w:val="00FD3E07"/>
    <w:rsid w:val="00FD4A38"/>
    <w:rsid w:val="00FD4D9C"/>
    <w:rsid w:val="00FD5250"/>
    <w:rsid w:val="00FD5586"/>
    <w:rsid w:val="00FD5C82"/>
    <w:rsid w:val="00FD61F2"/>
    <w:rsid w:val="00FD6DFA"/>
    <w:rsid w:val="00FD781A"/>
    <w:rsid w:val="00FD7D78"/>
    <w:rsid w:val="00FE00B3"/>
    <w:rsid w:val="00FE182D"/>
    <w:rsid w:val="00FE3553"/>
    <w:rsid w:val="00FE44FE"/>
    <w:rsid w:val="00FE4554"/>
    <w:rsid w:val="00FE5636"/>
    <w:rsid w:val="00FE59B2"/>
    <w:rsid w:val="00FF0BAC"/>
    <w:rsid w:val="00FF0E2D"/>
    <w:rsid w:val="00FF12F5"/>
    <w:rsid w:val="00FF156C"/>
    <w:rsid w:val="00FF1677"/>
    <w:rsid w:val="00FF2AB9"/>
    <w:rsid w:val="00FF2C63"/>
    <w:rsid w:val="00FF3B8A"/>
    <w:rsid w:val="00FF4B98"/>
    <w:rsid w:val="00FF4D1F"/>
    <w:rsid w:val="00FF55EA"/>
    <w:rsid w:val="00FF683F"/>
    <w:rsid w:val="00FF6C14"/>
    <w:rsid w:val="00FF6F4D"/>
    <w:rsid w:val="00FF7653"/>
    <w:rsid w:val="00FF77C2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5C2350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DA4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character" w:styleId="Pogrubienie">
    <w:name w:val="Strong"/>
    <w:uiPriority w:val="22"/>
    <w:qFormat/>
    <w:rsid w:val="007A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92AC-F640-4B51-8633-AD971F61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tryb podstawowy</vt:lpstr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tryb podstawowy</dc:title>
  <dc:subject/>
  <dc:creator>UG Żurawica</dc:creator>
  <cp:keywords/>
  <dc:description>ZNAKI:50701</dc:description>
  <cp:lastModifiedBy>uzytkownik</cp:lastModifiedBy>
  <cp:revision>2</cp:revision>
  <cp:lastPrinted>2022-07-19T06:38:00Z</cp:lastPrinted>
  <dcterms:created xsi:type="dcterms:W3CDTF">2025-11-05T12:38:00Z</dcterms:created>
  <dcterms:modified xsi:type="dcterms:W3CDTF">2025-11-05T12:38:00Z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